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xmlns:wp14="http://schemas.microsoft.com/office/word/2010/wordml" w14:paraId="315F559B" wp14:textId="77777777">
      <w:pPr>
        <w:pStyle w:val="Title"/>
        <w:spacing w:after="80" w:line="288" w:lineRule="auto"/>
        <w:jc w:val="left"/>
        <w:pBdr>
          <w:bottom w:val="solid" w:color="4472C4" w:sz="8" w:space="1"/>
        </w:pBdr>
      </w:pPr>
      <w:r>
        <w:rPr>
          <w:rFonts w:ascii="Aptos Display" w:hAnsi="Aptos Display"/>
          <w:b/>
          <w:color w:val="000000"/>
          <w:sz w:val="56"/>
        </w:rPr>
        <w:t>Lab 5: Cluster Analysis</w:t>
      </w:r>
    </w:p>
    <w:p xmlns:wp14="http://schemas.microsoft.com/office/word/2010/wordml" w14:paraId="1B5FBEAD" wp14:textId="77777777">
      <w:pPr>
        <w:spacing w:after="240" w:line="276" w:lineRule="auto"/>
        <w:jc w:val="left"/>
      </w:pPr>
      <w:r>
        <w:rPr>
          <w:rFonts w:ascii="Aptos" w:hAnsi="Aptos"/>
          <w:color w:val="000000"/>
          <w:sz w:val="24"/>
        </w:rPr>
        <w:t>1. Using the dataset df, calculate the Euclidean distance between Customer 1 and Customer 2 using all numerical features (excluding CustomerID).</w:t>
      </w:r>
    </w:p>
    <w:p xmlns:wp14="http://schemas.microsoft.com/office/word/2010/wordml" w14:paraId="29D6B04F" wp14:textId="77777777">
      <w:pPr>
        <w:spacing w:after="240" w:line="276" w:lineRule="auto"/>
        <w:jc w:val="left"/>
      </w:pPr>
      <w:r>
        <w:rPr>
          <w:rFonts w:ascii="Aptos" w:hAnsi="Aptos"/>
          <w:color w:val="000000"/>
          <w:sz w:val="24"/>
        </w:rPr>
        <w:t xml:space="preserve"> </w:t>
      </w:r>
    </w:p>
    <w:p xmlns:wp14="http://schemas.microsoft.com/office/word/2010/wordml" w14:paraId="0A6959E7" wp14:textId="77777777">
      <w:pPr>
        <w:spacing w:after="240" w:line="276" w:lineRule="auto"/>
        <w:jc w:val="left"/>
      </w:pPr>
      <w:r>
        <w:rPr>
          <w:rFonts w:ascii="Aptos" w:hAnsi="Aptos"/>
          <w:color w:val="000000"/>
          <w:sz w:val="24"/>
        </w:rPr>
        <w:t xml:space="preserve"> </w:t>
      </w:r>
    </w:p>
    <w:p xmlns:wp14="http://schemas.microsoft.com/office/word/2010/wordml" w14:paraId="100C5B58" wp14:textId="77777777">
      <w:pPr>
        <w:spacing w:after="240" w:line="276" w:lineRule="auto"/>
        <w:jc w:val="left"/>
      </w:pPr>
      <w:r>
        <w:rPr>
          <w:rFonts w:ascii="Aptos" w:hAnsi="Aptos"/>
          <w:color w:val="000000"/>
          <w:sz w:val="24"/>
        </w:rPr>
        <w:t xml:space="preserve"> </w:t>
      </w:r>
    </w:p>
    <w:p xmlns:wp14="http://schemas.microsoft.com/office/word/2010/wordml" w14:paraId="12F40E89" wp14:textId="77777777">
      <w:pPr>
        <w:spacing w:after="240" w:line="276" w:lineRule="auto"/>
        <w:jc w:val="left"/>
      </w:pPr>
      <w:r>
        <w:rPr>
          <w:rFonts w:ascii="Aptos" w:hAnsi="Aptos"/>
          <w:color w:val="000000"/>
          <w:sz w:val="24"/>
        </w:rPr>
        <w:t xml:space="preserve"> </w:t>
      </w:r>
    </w:p>
    <w:p xmlns:wp14="http://schemas.microsoft.com/office/word/2010/wordml" w14:paraId="608DEACE" wp14:textId="77777777">
      <w:pPr>
        <w:spacing w:after="240" w:line="276" w:lineRule="auto"/>
        <w:jc w:val="left"/>
      </w:pPr>
      <w:r>
        <w:rPr>
          <w:rFonts w:ascii="Aptos" w:hAnsi="Aptos"/>
          <w:color w:val="000000"/>
          <w:sz w:val="24"/>
        </w:rPr>
        <w:t xml:space="preserve"> </w:t>
      </w:r>
    </w:p>
    <w:p xmlns:wp14="http://schemas.microsoft.com/office/word/2010/wordml" w14:paraId="2BAC6FC9" wp14:textId="77777777">
      <w:pPr>
        <w:spacing w:after="240" w:line="276" w:lineRule="auto"/>
        <w:jc w:val="left"/>
      </w:pPr>
      <w:r>
        <w:rPr>
          <w:rFonts w:ascii="Aptos" w:hAnsi="Aptos"/>
          <w:color w:val="000000"/>
          <w:sz w:val="24"/>
        </w:rPr>
        <w:t xml:space="preserve"> </w:t>
      </w:r>
    </w:p>
    <w:p xmlns:wp14="http://schemas.microsoft.com/office/word/2010/wordml" w14:paraId="156A6281" wp14:textId="77777777">
      <w:pPr>
        <w:spacing w:after="240" w:line="276" w:lineRule="auto"/>
        <w:jc w:val="left"/>
      </w:pPr>
      <w:r>
        <w:rPr>
          <w:rFonts w:ascii="Aptos" w:hAnsi="Aptos"/>
          <w:color w:val="000000"/>
          <w:sz w:val="24"/>
        </w:rPr>
        <w:t xml:space="preserve"> </w:t>
      </w:r>
    </w:p>
    <w:p xmlns:wp14="http://schemas.microsoft.com/office/word/2010/wordml" w14:paraId="20876B09" wp14:textId="77777777">
      <w:pPr>
        <w:spacing w:after="240" w:line="276" w:lineRule="auto"/>
        <w:jc w:val="left"/>
      </w:pPr>
      <w:r>
        <w:rPr>
          <w:rFonts w:ascii="Aptos" w:hAnsi="Aptos"/>
          <w:color w:val="000000"/>
          <w:sz w:val="24"/>
        </w:rPr>
        <w:t xml:space="preserve"> </w:t>
      </w:r>
    </w:p>
    <w:p xmlns:wp14="http://schemas.microsoft.com/office/word/2010/wordml" w14:paraId="10146664" wp14:textId="77777777">
      <w:pPr>
        <w:spacing w:after="240" w:line="276" w:lineRule="auto"/>
        <w:jc w:val="left"/>
      </w:pPr>
      <w:r>
        <w:rPr>
          <w:rFonts w:ascii="Aptos" w:hAnsi="Aptos"/>
          <w:color w:val="000000"/>
          <w:sz w:val="24"/>
        </w:rPr>
        <w:t xml:space="preserve"> </w:t>
      </w:r>
    </w:p>
    <w:p xmlns:wp14="http://schemas.microsoft.com/office/word/2010/wordml" w14:paraId="5B68B9CD" wp14:textId="77777777">
      <w:pPr>
        <w:spacing w:after="240" w:line="276" w:lineRule="auto"/>
        <w:jc w:val="left"/>
      </w:pPr>
      <w:r>
        <w:rPr>
          <w:rFonts w:ascii="Aptos" w:hAnsi="Aptos"/>
          <w:color w:val="000000"/>
          <w:sz w:val="24"/>
        </w:rPr>
        <w:t xml:space="preserve"> </w:t>
      </w:r>
    </w:p>
    <w:p xmlns:wp14="http://schemas.microsoft.com/office/word/2010/wordml" w14:paraId="1B7172F4" wp14:textId="77777777">
      <w:pPr>
        <w:spacing w:after="240" w:line="276" w:lineRule="auto"/>
        <w:jc w:val="left"/>
      </w:pPr>
      <w:r>
        <w:rPr>
          <w:rFonts w:ascii="Aptos" w:hAnsi="Aptos"/>
          <w:color w:val="000000"/>
          <w:sz w:val="24"/>
        </w:rPr>
        <w:t xml:space="preserve"> </w:t>
      </w:r>
    </w:p>
    <w:p xmlns:wp14="http://schemas.microsoft.com/office/word/2010/wordml" w14:paraId="325CE300" wp14:textId="77777777">
      <w:pPr>
        <w:spacing w:after="240" w:line="276" w:lineRule="auto"/>
        <w:jc w:val="left"/>
      </w:pPr>
      <w:r>
        <w:rPr>
          <w:rFonts w:ascii="Aptos" w:hAnsi="Aptos"/>
          <w:color w:val="000000"/>
          <w:sz w:val="24"/>
        </w:rPr>
        <w:t xml:space="preserve"> </w:t>
      </w:r>
    </w:p>
    <w:p xmlns:wp14="http://schemas.microsoft.com/office/word/2010/wordml" w14:paraId="350ED237" wp14:textId="77777777">
      <w:pPr>
        <w:spacing w:after="360" w:line="276" w:lineRule="auto"/>
        <w:jc w:val="left"/>
      </w:pPr>
      <w:r>
        <w:rPr>
          <w:rFonts w:ascii="Aptos" w:hAnsi="Aptos"/>
          <w:color w:val="000000"/>
          <w:sz w:val="24"/>
        </w:rPr>
        <w:t>2. Using df, calculate the Euclidean distance between Customer 1 and Customer 5.</w:t>
      </w:r>
    </w:p>
    <w:p xmlns:wp14="http://schemas.microsoft.com/office/word/2010/wordml" w14:paraId="25DD3341" wp14:textId="77777777">
      <w:pPr>
        <w:spacing w:after="240" w:line="276" w:lineRule="auto"/>
        <w:jc w:val="left"/>
      </w:pPr>
      <w:r>
        <w:rPr>
          <w:rFonts w:ascii="Aptos" w:hAnsi="Aptos"/>
          <w:color w:val="000000"/>
          <w:sz w:val="24"/>
        </w:rPr>
        <w:t xml:space="preserve"> </w:t>
      </w:r>
    </w:p>
    <w:p xmlns:wp14="http://schemas.microsoft.com/office/word/2010/wordml" w14:paraId="23DD831B" wp14:textId="77777777">
      <w:pPr>
        <w:spacing w:after="240" w:line="276" w:lineRule="auto"/>
        <w:jc w:val="left"/>
      </w:pPr>
      <w:r>
        <w:rPr>
          <w:rFonts w:ascii="Aptos" w:hAnsi="Aptos"/>
          <w:color w:val="000000"/>
          <w:sz w:val="24"/>
        </w:rPr>
        <w:t xml:space="preserve"> </w:t>
      </w:r>
    </w:p>
    <w:p xmlns:wp14="http://schemas.microsoft.com/office/word/2010/wordml" w14:paraId="28CE8CB7" wp14:textId="77777777">
      <w:pPr>
        <w:spacing w:after="240" w:line="276" w:lineRule="auto"/>
        <w:jc w:val="left"/>
      </w:pPr>
      <w:r>
        <w:rPr>
          <w:rFonts w:ascii="Aptos" w:hAnsi="Aptos"/>
          <w:color w:val="000000"/>
          <w:sz w:val="24"/>
        </w:rPr>
        <w:t xml:space="preserve"> </w:t>
      </w:r>
    </w:p>
    <w:p xmlns:wp14="http://schemas.microsoft.com/office/word/2010/wordml" w14:paraId="1895D3B7" wp14:textId="77777777">
      <w:pPr>
        <w:spacing w:after="240" w:line="276" w:lineRule="auto"/>
        <w:jc w:val="left"/>
      </w:pPr>
      <w:r>
        <w:rPr>
          <w:rFonts w:ascii="Aptos" w:hAnsi="Aptos"/>
          <w:color w:val="000000"/>
          <w:sz w:val="24"/>
        </w:rPr>
        <w:t xml:space="preserve"> </w:t>
      </w:r>
    </w:p>
    <w:p xmlns:wp14="http://schemas.microsoft.com/office/word/2010/wordml" w14:paraId="7FDE0BDC" wp14:textId="77777777">
      <w:pPr>
        <w:spacing w:after="240" w:line="276" w:lineRule="auto"/>
        <w:jc w:val="left"/>
      </w:pPr>
      <w:r>
        <w:rPr>
          <w:rFonts w:ascii="Aptos" w:hAnsi="Aptos"/>
          <w:color w:val="000000"/>
          <w:sz w:val="24"/>
        </w:rPr>
        <w:t xml:space="preserve"> </w:t>
      </w:r>
    </w:p>
    <w:p xmlns:wp14="http://schemas.microsoft.com/office/word/2010/wordml" w14:paraId="6C1031F9" wp14:textId="77777777">
      <w:pPr>
        <w:spacing w:after="240" w:line="276" w:lineRule="auto"/>
        <w:jc w:val="left"/>
      </w:pPr>
      <w:r>
        <w:rPr>
          <w:rFonts w:ascii="Aptos" w:hAnsi="Aptos"/>
          <w:color w:val="000000"/>
          <w:sz w:val="24"/>
        </w:rPr>
        <w:t xml:space="preserve"> </w:t>
      </w:r>
    </w:p>
    <w:p xmlns:wp14="http://schemas.microsoft.com/office/word/2010/wordml" w14:paraId="4CE745D7" wp14:textId="77777777">
      <w:pPr>
        <w:spacing w:after="240" w:line="276" w:lineRule="auto"/>
        <w:jc w:val="left"/>
      </w:pPr>
      <w:r>
        <w:rPr>
          <w:rFonts w:ascii="Aptos" w:hAnsi="Aptos"/>
          <w:color w:val="000000"/>
          <w:sz w:val="24"/>
        </w:rPr>
        <w:t xml:space="preserve"> </w:t>
      </w:r>
    </w:p>
    <w:p xmlns:wp14="http://schemas.microsoft.com/office/word/2010/wordml" w14:paraId="7D149327" wp14:textId="77777777">
      <w:pPr>
        <w:spacing w:after="240" w:line="276" w:lineRule="auto"/>
        <w:jc w:val="left"/>
      </w:pPr>
      <w:r>
        <w:rPr>
          <w:rFonts w:ascii="Aptos" w:hAnsi="Aptos"/>
          <w:color w:val="000000"/>
          <w:sz w:val="24"/>
        </w:rPr>
        <w:t xml:space="preserve"> </w:t>
      </w:r>
    </w:p>
    <w:p xmlns:wp14="http://schemas.microsoft.com/office/word/2010/wordml" w14:paraId="253B9705" wp14:textId="77777777">
      <w:pPr>
        <w:spacing w:after="240" w:line="276" w:lineRule="auto"/>
        <w:jc w:val="left"/>
      </w:pPr>
      <w:r>
        <w:rPr>
          <w:rFonts w:ascii="Aptos" w:hAnsi="Aptos"/>
          <w:color w:val="000000"/>
          <w:sz w:val="24"/>
        </w:rPr>
        <w:t xml:space="preserve"> </w:t>
      </w:r>
    </w:p>
    <w:p xmlns:wp14="http://schemas.microsoft.com/office/word/2010/wordml" w14:paraId="752553BD" wp14:textId="77777777">
      <w:pPr>
        <w:spacing w:after="240" w:line="276" w:lineRule="auto"/>
        <w:jc w:val="left"/>
      </w:pPr>
      <w:r>
        <w:rPr>
          <w:rFonts w:ascii="Aptos" w:hAnsi="Aptos"/>
          <w:color w:val="000000"/>
          <w:sz w:val="24"/>
        </w:rPr>
        <w:t xml:space="preserve"> </w:t>
      </w:r>
    </w:p>
    <w:p xmlns:wp14="http://schemas.microsoft.com/office/word/2010/wordml" w14:paraId="56051E44" wp14:textId="77777777">
      <w:pPr>
        <w:spacing w:after="240" w:line="276" w:lineRule="auto"/>
        <w:jc w:val="left"/>
      </w:pPr>
      <w:r>
        <w:rPr>
          <w:rFonts w:ascii="Aptos" w:hAnsi="Aptos"/>
          <w:color w:val="000000"/>
          <w:sz w:val="24"/>
        </w:rPr>
        <w:t xml:space="preserve"> </w:t>
      </w:r>
    </w:p>
    <w:p xmlns:wp14="http://schemas.microsoft.com/office/word/2010/wordml" w14:paraId="554EF5F4" wp14:textId="77777777">
      <w:pPr>
        <w:spacing w:after="240" w:line="276" w:lineRule="auto"/>
        <w:jc w:val="left"/>
      </w:pPr>
      <w:r>
        <w:rPr>
          <w:rFonts w:ascii="Aptos" w:hAnsi="Aptos"/>
          <w:color w:val="000000"/>
          <w:sz w:val="24"/>
        </w:rPr>
        <w:t xml:space="preserve"> </w:t>
      </w:r>
    </w:p>
    <w:p xmlns:wp14="http://schemas.microsoft.com/office/word/2010/wordml" w14:paraId="320C50F1" wp14:textId="77777777">
      <w:pPr>
        <w:spacing w:after="360" w:line="276" w:lineRule="auto"/>
        <w:jc w:val="left"/>
      </w:pPr>
      <w:r>
        <w:rPr>
          <w:rFonts w:ascii="Aptos" w:hAnsi="Aptos"/>
          <w:color w:val="000000"/>
          <w:sz w:val="24"/>
        </w:rPr>
        <w:t>3. After computing the z-scores for daily_customers, verify that the transformed values have a mean close to 0 and a standard deviation close to 1.</w:t>
      </w:r>
    </w:p>
    <w:p xmlns:wp14="http://schemas.microsoft.com/office/word/2010/wordml" w14:paraId="7E235B9D" wp14:textId="77777777">
      <w:pPr>
        <w:spacing w:after="240" w:line="276" w:lineRule="auto"/>
        <w:jc w:val="left"/>
      </w:pPr>
      <w:r>
        <w:rPr>
          <w:rFonts w:ascii="Aptos" w:hAnsi="Aptos"/>
          <w:color w:val="000000"/>
          <w:sz w:val="24"/>
        </w:rPr>
        <w:t xml:space="preserve"> </w:t>
      </w:r>
    </w:p>
    <w:p xmlns:wp14="http://schemas.microsoft.com/office/word/2010/wordml" w14:paraId="66AC4DF1" wp14:textId="77777777">
      <w:pPr>
        <w:spacing w:after="240" w:line="276" w:lineRule="auto"/>
        <w:jc w:val="left"/>
      </w:pPr>
      <w:r>
        <w:rPr>
          <w:rFonts w:ascii="Aptos" w:hAnsi="Aptos"/>
          <w:color w:val="000000"/>
          <w:sz w:val="24"/>
        </w:rPr>
        <w:t xml:space="preserve"> </w:t>
      </w:r>
    </w:p>
    <w:p xmlns:wp14="http://schemas.microsoft.com/office/word/2010/wordml" w14:paraId="131F8F3A" wp14:textId="77777777">
      <w:pPr>
        <w:spacing w:after="240" w:line="276" w:lineRule="auto"/>
        <w:jc w:val="left"/>
      </w:pPr>
      <w:r>
        <w:rPr>
          <w:rFonts w:ascii="Aptos" w:hAnsi="Aptos"/>
          <w:color w:val="000000"/>
          <w:sz w:val="24"/>
        </w:rPr>
        <w:t xml:space="preserve"> </w:t>
      </w:r>
    </w:p>
    <w:p xmlns:wp14="http://schemas.microsoft.com/office/word/2010/wordml" w14:paraId="455E230F" wp14:textId="77777777">
      <w:pPr>
        <w:spacing w:after="240" w:line="276" w:lineRule="auto"/>
        <w:jc w:val="left"/>
      </w:pPr>
      <w:r>
        <w:rPr>
          <w:rFonts w:ascii="Aptos" w:hAnsi="Aptos"/>
          <w:color w:val="000000"/>
          <w:sz w:val="24"/>
        </w:rPr>
        <w:t xml:space="preserve"> </w:t>
      </w:r>
    </w:p>
    <w:p xmlns:wp14="http://schemas.microsoft.com/office/word/2010/wordml" w14:paraId="0A8DB014" wp14:textId="77777777">
      <w:pPr>
        <w:spacing w:after="240" w:line="276" w:lineRule="auto"/>
        <w:jc w:val="left"/>
      </w:pPr>
      <w:r>
        <w:rPr>
          <w:rFonts w:ascii="Aptos" w:hAnsi="Aptos"/>
          <w:color w:val="000000"/>
          <w:sz w:val="24"/>
        </w:rPr>
        <w:t xml:space="preserve"> </w:t>
      </w:r>
    </w:p>
    <w:p xmlns:wp14="http://schemas.microsoft.com/office/word/2010/wordml" w14:paraId="03D8BA8D" wp14:textId="77777777">
      <w:pPr>
        <w:spacing w:after="240" w:line="276" w:lineRule="auto"/>
        <w:jc w:val="left"/>
      </w:pPr>
      <w:r>
        <w:rPr>
          <w:rFonts w:ascii="Aptos" w:hAnsi="Aptos"/>
          <w:color w:val="000000"/>
          <w:sz w:val="24"/>
        </w:rPr>
        <w:t xml:space="preserve"> </w:t>
      </w:r>
    </w:p>
    <w:p xmlns:wp14="http://schemas.microsoft.com/office/word/2010/wordml" w14:paraId="69A0658A" wp14:textId="77777777">
      <w:pPr>
        <w:spacing w:after="240" w:line="276" w:lineRule="auto"/>
        <w:jc w:val="left"/>
      </w:pPr>
      <w:r>
        <w:rPr>
          <w:rFonts w:ascii="Aptos" w:hAnsi="Aptos"/>
          <w:color w:val="000000"/>
          <w:sz w:val="24"/>
        </w:rPr>
        <w:t xml:space="preserve"> </w:t>
      </w:r>
    </w:p>
    <w:p xmlns:wp14="http://schemas.microsoft.com/office/word/2010/wordml" w14:paraId="2EA285AA" wp14:textId="77777777">
      <w:pPr>
        <w:spacing w:after="240" w:line="276" w:lineRule="auto"/>
        <w:jc w:val="left"/>
      </w:pPr>
      <w:r>
        <w:rPr>
          <w:rFonts w:ascii="Aptos" w:hAnsi="Aptos"/>
          <w:color w:val="000000"/>
          <w:sz w:val="24"/>
        </w:rPr>
        <w:t xml:space="preserve"> </w:t>
      </w:r>
    </w:p>
    <w:p xmlns:wp14="http://schemas.microsoft.com/office/word/2010/wordml" w14:paraId="58BC89FB" wp14:textId="77777777">
      <w:pPr>
        <w:spacing w:after="240" w:line="276" w:lineRule="auto"/>
        <w:jc w:val="left"/>
      </w:pPr>
      <w:r>
        <w:rPr>
          <w:rFonts w:ascii="Aptos" w:hAnsi="Aptos"/>
          <w:color w:val="000000"/>
          <w:sz w:val="24"/>
        </w:rPr>
        <w:t xml:space="preserve"> </w:t>
      </w:r>
    </w:p>
    <w:p xmlns:wp14="http://schemas.microsoft.com/office/word/2010/wordml" w14:paraId="70945AB8" wp14:textId="77777777">
      <w:pPr>
        <w:spacing w:after="240" w:line="276" w:lineRule="auto"/>
        <w:jc w:val="left"/>
      </w:pPr>
      <w:r>
        <w:rPr>
          <w:rFonts w:ascii="Aptos" w:hAnsi="Aptos"/>
          <w:color w:val="000000"/>
          <w:sz w:val="24"/>
        </w:rPr>
        <w:t xml:space="preserve"> </w:t>
      </w:r>
    </w:p>
    <w:p xmlns:wp14="http://schemas.microsoft.com/office/word/2010/wordml" w14:paraId="45FB2F13" wp14:textId="77777777">
      <w:pPr>
        <w:spacing w:after="240" w:line="276" w:lineRule="auto"/>
        <w:jc w:val="left"/>
      </w:pPr>
      <w:r>
        <w:rPr>
          <w:rFonts w:ascii="Aptos" w:hAnsi="Aptos"/>
          <w:color w:val="000000"/>
          <w:sz w:val="24"/>
        </w:rPr>
        <w:t xml:space="preserve"> </w:t>
      </w:r>
    </w:p>
    <w:p xmlns:wp14="http://schemas.microsoft.com/office/word/2010/wordml" w14:paraId="184D15E4" wp14:textId="77777777">
      <w:pPr>
        <w:spacing w:after="240" w:line="276" w:lineRule="auto"/>
        <w:jc w:val="left"/>
      </w:pPr>
      <w:r>
        <w:rPr>
          <w:rFonts w:ascii="Aptos" w:hAnsi="Aptos"/>
          <w:color w:val="000000"/>
          <w:sz w:val="24"/>
        </w:rPr>
        <w:t xml:space="preserve"> </w:t>
      </w:r>
    </w:p>
    <w:p xmlns:wp14="http://schemas.microsoft.com/office/word/2010/wordml" w14:paraId="1A434EAA" wp14:textId="77777777">
      <w:pPr>
        <w:spacing w:after="360" w:line="276" w:lineRule="auto"/>
        <w:jc w:val="left"/>
      </w:pPr>
      <w:r>
        <w:rPr>
          <w:rFonts w:ascii="Aptos" w:hAnsi="Aptos"/>
          <w:color w:val="000000"/>
          <w:sz w:val="24"/>
        </w:rPr>
        <w:t>4. Based on the distance matrix from df, identify the two most similar customers.</w:t>
      </w:r>
    </w:p>
    <w:p xmlns:wp14="http://schemas.microsoft.com/office/word/2010/wordml" w14:paraId="672A6659" wp14:textId="77777777">
      <w:pPr>
        <w:spacing w:after="240" w:line="276" w:lineRule="auto"/>
        <w:jc w:val="left"/>
      </w:pPr>
      <w:r>
        <w:rPr>
          <w:rFonts w:ascii="Aptos" w:hAnsi="Aptos"/>
          <w:color w:val="000000"/>
          <w:sz w:val="24"/>
        </w:rPr>
      </w:r>
    </w:p>
    <w:p xmlns:wp14="http://schemas.microsoft.com/office/word/2010/wordml" w14:paraId="0A37501D" wp14:textId="77777777">
      <w:pPr>
        <w:spacing w:after="240" w:line="276" w:lineRule="auto"/>
        <w:jc w:val="left"/>
      </w:pPr>
      <w:r>
        <w:rPr>
          <w:rFonts w:ascii="Aptos" w:hAnsi="Aptos"/>
          <w:color w:val="000000"/>
          <w:sz w:val="24"/>
        </w:rPr>
      </w:r>
    </w:p>
    <w:p xmlns:wp14="http://schemas.microsoft.com/office/word/2010/wordml" w14:paraId="5DAB6C7B" wp14:textId="77777777">
      <w:pPr>
        <w:spacing w:after="240" w:line="276" w:lineRule="auto"/>
        <w:jc w:val="left"/>
      </w:pPr>
      <w:r>
        <w:rPr>
          <w:rFonts w:ascii="Aptos" w:hAnsi="Aptos"/>
          <w:color w:val="000000"/>
          <w:sz w:val="24"/>
        </w:rPr>
      </w:r>
    </w:p>
    <w:p xmlns:wp14="http://schemas.microsoft.com/office/word/2010/wordml" w14:paraId="02EB378F" wp14:textId="77777777">
      <w:pPr>
        <w:spacing w:after="240" w:line="276" w:lineRule="auto"/>
        <w:jc w:val="left"/>
      </w:pPr>
      <w:r>
        <w:rPr>
          <w:rFonts w:ascii="Aptos" w:hAnsi="Aptos"/>
          <w:color w:val="000000"/>
          <w:sz w:val="24"/>
        </w:rPr>
      </w:r>
    </w:p>
    <w:p xmlns:wp14="http://schemas.microsoft.com/office/word/2010/wordml" w14:paraId="6A05A809" wp14:textId="77777777">
      <w:pPr>
        <w:spacing w:after="240" w:line="276" w:lineRule="auto"/>
        <w:jc w:val="left"/>
      </w:pPr>
      <w:r>
        <w:rPr>
          <w:rFonts w:ascii="Aptos" w:hAnsi="Aptos"/>
          <w:color w:val="000000"/>
          <w:sz w:val="24"/>
        </w:rPr>
      </w:r>
    </w:p>
    <w:p xmlns:wp14="http://schemas.microsoft.com/office/word/2010/wordml" w14:paraId="5A39BBE3" wp14:textId="77777777">
      <w:pPr>
        <w:spacing w:after="240" w:line="276" w:lineRule="auto"/>
        <w:jc w:val="left"/>
      </w:pPr>
      <w:r>
        <w:rPr>
          <w:rFonts w:ascii="Aptos" w:hAnsi="Aptos"/>
          <w:color w:val="000000"/>
          <w:sz w:val="24"/>
        </w:rPr>
      </w:r>
    </w:p>
    <w:p xmlns:wp14="http://schemas.microsoft.com/office/word/2010/wordml" w14:paraId="41C8F396" wp14:textId="77777777">
      <w:pPr>
        <w:spacing w:after="240" w:line="276" w:lineRule="auto"/>
        <w:jc w:val="left"/>
      </w:pPr>
      <w:r>
        <w:rPr>
          <w:rFonts w:ascii="Aptos" w:hAnsi="Aptos"/>
          <w:color w:val="000000"/>
          <w:sz w:val="24"/>
        </w:rPr>
      </w:r>
    </w:p>
    <w:p xmlns:wp14="http://schemas.microsoft.com/office/word/2010/wordml" w14:paraId="72A3D3EC" wp14:textId="77777777">
      <w:pPr>
        <w:spacing w:after="240" w:line="276" w:lineRule="auto"/>
        <w:jc w:val="left"/>
      </w:pPr>
      <w:r>
        <w:rPr>
          <w:rFonts w:ascii="Aptos" w:hAnsi="Aptos"/>
          <w:color w:val="000000"/>
          <w:sz w:val="24"/>
        </w:rPr>
      </w:r>
    </w:p>
    <w:p xmlns:wp14="http://schemas.microsoft.com/office/word/2010/wordml" w14:paraId="0D0B940D" wp14:textId="77777777">
      <w:pPr>
        <w:spacing w:after="240" w:line="276" w:lineRule="auto"/>
        <w:jc w:val="left"/>
      </w:pPr>
      <w:r>
        <w:rPr>
          <w:rFonts w:ascii="Aptos" w:hAnsi="Aptos"/>
          <w:color w:val="000000"/>
          <w:sz w:val="24"/>
        </w:rPr>
      </w:r>
    </w:p>
    <w:p xmlns:wp14="http://schemas.microsoft.com/office/word/2010/wordml" w14:paraId="0E27B00A" wp14:textId="77777777">
      <w:pPr>
        <w:spacing w:after="240" w:line="276" w:lineRule="auto"/>
        <w:jc w:val="left"/>
      </w:pPr>
      <w:r>
        <w:rPr>
          <w:rFonts w:ascii="Aptos" w:hAnsi="Aptos"/>
          <w:color w:val="000000"/>
          <w:sz w:val="24"/>
        </w:rPr>
      </w:r>
    </w:p>
    <w:p xmlns:wp14="http://schemas.microsoft.com/office/word/2010/wordml" w14:paraId="60061E4C" wp14:textId="77777777">
      <w:pPr>
        <w:spacing w:after="240" w:line="276" w:lineRule="auto"/>
        <w:jc w:val="left"/>
      </w:pPr>
      <w:r>
        <w:rPr>
          <w:rFonts w:ascii="Aptos" w:hAnsi="Aptos"/>
          <w:color w:val="000000"/>
          <w:sz w:val="24"/>
        </w:rPr>
      </w:r>
    </w:p>
    <w:p xmlns:wp14="http://schemas.microsoft.com/office/word/2010/wordml" w14:paraId="64C22F06" wp14:textId="77777777">
      <w:pPr>
        <w:spacing w:after="240" w:line="276" w:lineRule="auto"/>
        <w:jc w:val="left"/>
      </w:pPr>
      <w:r>
        <w:rPr>
          <w:rFonts w:ascii="Aptos" w:hAnsi="Aptos"/>
          <w:color w:val="000000"/>
          <w:sz w:val="24"/>
        </w:rPr>
        <w:t>5. Normalize the dataset df (excluding CustomerID) using standard scaling.</w:t>
      </w:r>
    </w:p>
    <w:p xmlns:wp14="http://schemas.microsoft.com/office/word/2010/wordml" w14:paraId="44EAFD9C" wp14:textId="77777777">
      <w:pPr>
        <w:spacing w:after="240" w:line="276" w:lineRule="auto"/>
        <w:jc w:val="left"/>
      </w:pPr>
      <w:r>
        <w:rPr>
          <w:rFonts w:ascii="Aptos" w:hAnsi="Aptos"/>
          <w:color w:val="000000"/>
          <w:sz w:val="24"/>
        </w:rPr>
      </w:r>
    </w:p>
    <w:p xmlns:wp14="http://schemas.microsoft.com/office/word/2010/wordml" w14:paraId="4B94D5A5" wp14:textId="77777777">
      <w:pPr>
        <w:spacing w:after="240" w:line="276" w:lineRule="auto"/>
        <w:jc w:val="left"/>
      </w:pPr>
      <w:r>
        <w:rPr>
          <w:rFonts w:ascii="Aptos" w:hAnsi="Aptos"/>
          <w:color w:val="000000"/>
          <w:sz w:val="24"/>
        </w:rPr>
      </w:r>
    </w:p>
    <w:p xmlns:wp14="http://schemas.microsoft.com/office/word/2010/wordml" w14:paraId="3DEEC669" wp14:textId="77777777">
      <w:pPr>
        <w:spacing w:after="240" w:line="276" w:lineRule="auto"/>
        <w:jc w:val="left"/>
      </w:pPr>
      <w:r>
        <w:rPr>
          <w:rFonts w:ascii="Aptos" w:hAnsi="Aptos"/>
          <w:color w:val="000000"/>
          <w:sz w:val="24"/>
        </w:rPr>
      </w:r>
    </w:p>
    <w:p xmlns:wp14="http://schemas.microsoft.com/office/word/2010/wordml" w14:paraId="3656B9AB" wp14:textId="77777777">
      <w:pPr>
        <w:spacing w:after="240" w:line="276" w:lineRule="auto"/>
        <w:jc w:val="left"/>
      </w:pPr>
      <w:r>
        <w:rPr>
          <w:rFonts w:ascii="Aptos" w:hAnsi="Aptos"/>
          <w:color w:val="000000"/>
          <w:sz w:val="24"/>
        </w:rPr>
      </w:r>
    </w:p>
    <w:p xmlns:wp14="http://schemas.microsoft.com/office/word/2010/wordml" w14:paraId="45FB0818" wp14:textId="77777777">
      <w:pPr>
        <w:spacing w:after="240" w:line="276" w:lineRule="auto"/>
        <w:jc w:val="left"/>
      </w:pPr>
      <w:r>
        <w:rPr>
          <w:rFonts w:ascii="Aptos" w:hAnsi="Aptos"/>
          <w:color w:val="000000"/>
          <w:sz w:val="24"/>
        </w:rPr>
      </w:r>
    </w:p>
    <w:p xmlns:wp14="http://schemas.microsoft.com/office/word/2010/wordml" w14:paraId="049F31CB" wp14:textId="77777777">
      <w:pPr>
        <w:spacing w:after="240" w:line="276" w:lineRule="auto"/>
        <w:jc w:val="left"/>
      </w:pPr>
      <w:r>
        <w:rPr>
          <w:rFonts w:ascii="Aptos" w:hAnsi="Aptos"/>
          <w:color w:val="000000"/>
          <w:sz w:val="24"/>
        </w:rPr>
      </w:r>
    </w:p>
    <w:p xmlns:wp14="http://schemas.microsoft.com/office/word/2010/wordml" w14:paraId="53128261" wp14:textId="77777777">
      <w:pPr>
        <w:spacing w:after="240" w:line="276" w:lineRule="auto"/>
        <w:jc w:val="left"/>
      </w:pPr>
      <w:r>
        <w:rPr>
          <w:rFonts w:ascii="Aptos" w:hAnsi="Aptos"/>
          <w:color w:val="000000"/>
          <w:sz w:val="24"/>
        </w:rPr>
      </w:r>
    </w:p>
    <w:p xmlns:wp14="http://schemas.microsoft.com/office/word/2010/wordml" w14:paraId="62486C05" wp14:textId="77777777">
      <w:pPr>
        <w:spacing w:after="240" w:line="276" w:lineRule="auto"/>
        <w:jc w:val="left"/>
      </w:pPr>
      <w:r>
        <w:rPr>
          <w:rFonts w:ascii="Aptos" w:hAnsi="Aptos"/>
          <w:color w:val="000000"/>
          <w:sz w:val="24"/>
        </w:rPr>
      </w:r>
    </w:p>
    <w:p xmlns:wp14="http://schemas.microsoft.com/office/word/2010/wordml" w14:paraId="4101652C" wp14:textId="77777777">
      <w:pPr>
        <w:spacing w:after="240" w:line="276" w:lineRule="auto"/>
        <w:jc w:val="left"/>
      </w:pPr>
      <w:r>
        <w:rPr>
          <w:rFonts w:ascii="Aptos" w:hAnsi="Aptos"/>
          <w:color w:val="000000"/>
          <w:sz w:val="24"/>
        </w:rPr>
      </w:r>
    </w:p>
    <w:p xmlns:wp14="http://schemas.microsoft.com/office/word/2010/wordml" w14:paraId="4B99056E" wp14:textId="77777777">
      <w:pPr>
        <w:spacing w:after="240" w:line="276" w:lineRule="auto"/>
        <w:jc w:val="left"/>
      </w:pPr>
      <w:r>
        <w:rPr>
          <w:rFonts w:ascii="Aptos" w:hAnsi="Aptos"/>
          <w:color w:val="000000"/>
          <w:sz w:val="24"/>
        </w:rPr>
      </w:r>
    </w:p>
    <w:p xmlns:wp14="http://schemas.microsoft.com/office/word/2010/wordml" w14:paraId="1299C43A" wp14:textId="77777777">
      <w:pPr>
        <w:spacing w:after="240" w:line="276" w:lineRule="auto"/>
        <w:jc w:val="left"/>
      </w:pPr>
      <w:r>
        <w:rPr>
          <w:rFonts w:ascii="Aptos" w:hAnsi="Aptos"/>
          <w:color w:val="000000"/>
          <w:sz w:val="24"/>
        </w:rPr>
      </w:r>
    </w:p>
    <w:p xmlns:wp14="http://schemas.microsoft.com/office/word/2010/wordml" w14:paraId="4DDBEF00" wp14:textId="77777777">
      <w:pPr>
        <w:spacing w:after="240" w:line="276" w:lineRule="auto"/>
        <w:jc w:val="left"/>
      </w:pPr>
      <w:r>
        <w:rPr>
          <w:rFonts w:ascii="Aptos" w:hAnsi="Aptos"/>
          <w:color w:val="000000"/>
          <w:sz w:val="24"/>
        </w:rPr>
      </w:r>
    </w:p>
    <w:p xmlns:wp14="http://schemas.microsoft.com/office/word/2010/wordml" w14:paraId="7DC788F7" wp14:textId="77777777">
      <w:pPr>
        <w:spacing w:after="360" w:line="276" w:lineRule="auto"/>
        <w:jc w:val="left"/>
      </w:pPr>
      <w:r>
        <w:rPr>
          <w:rFonts w:ascii="Aptos" w:hAnsi="Aptos"/>
          <w:b/>
          <w:color w:val="000000"/>
          <w:sz w:val="24"/>
        </w:rPr>
        <w:t>6. Recalculate the distance matrix using the normalized version of df and compare it to the original. What changed?</w:t>
      </w:r>
    </w:p>
    <w:p xmlns:wp14="http://schemas.microsoft.com/office/word/2010/wordml" w14:paraId="3461D779" wp14:textId="77777777">
      <w:pPr>
        <w:spacing w:after="240" w:line="276" w:lineRule="auto"/>
        <w:jc w:val="left"/>
      </w:pPr>
      <w:r>
        <w:rPr>
          <w:rFonts w:ascii="Aptos" w:hAnsi="Aptos"/>
          <w:color w:val="000000"/>
          <w:sz w:val="24"/>
        </w:rPr>
      </w:r>
    </w:p>
    <w:p xmlns:wp14="http://schemas.microsoft.com/office/word/2010/wordml" w14:paraId="3CF2D8B6" wp14:textId="77777777">
      <w:pPr>
        <w:spacing w:after="240" w:line="276" w:lineRule="auto"/>
        <w:jc w:val="left"/>
      </w:pPr>
      <w:r>
        <w:rPr>
          <w:rFonts w:ascii="Aptos" w:hAnsi="Aptos"/>
          <w:color w:val="000000"/>
          <w:sz w:val="24"/>
        </w:rPr>
      </w:r>
    </w:p>
    <w:p xmlns:wp14="http://schemas.microsoft.com/office/word/2010/wordml" w14:paraId="0FB78278" wp14:textId="77777777">
      <w:pPr>
        <w:spacing w:after="240" w:line="276" w:lineRule="auto"/>
        <w:jc w:val="left"/>
      </w:pPr>
      <w:r>
        <w:rPr>
          <w:rFonts w:ascii="Aptos" w:hAnsi="Aptos"/>
          <w:color w:val="000000"/>
          <w:sz w:val="24"/>
        </w:rPr>
      </w:r>
    </w:p>
    <w:p xmlns:wp14="http://schemas.microsoft.com/office/word/2010/wordml" w14:paraId="1FC39945" wp14:textId="77777777">
      <w:pPr>
        <w:spacing w:after="240" w:line="276" w:lineRule="auto"/>
        <w:jc w:val="left"/>
      </w:pPr>
      <w:r>
        <w:rPr>
          <w:rFonts w:ascii="Aptos" w:hAnsi="Aptos"/>
          <w:color w:val="000000"/>
          <w:sz w:val="24"/>
        </w:rPr>
      </w:r>
    </w:p>
    <w:p xmlns:wp14="http://schemas.microsoft.com/office/word/2010/wordml" w14:paraId="0562CB0E" wp14:textId="77777777">
      <w:pPr>
        <w:spacing w:after="240" w:line="276" w:lineRule="auto"/>
        <w:jc w:val="left"/>
      </w:pPr>
      <w:r>
        <w:rPr>
          <w:rFonts w:ascii="Aptos" w:hAnsi="Aptos"/>
          <w:color w:val="000000"/>
          <w:sz w:val="24"/>
        </w:rPr>
      </w:r>
    </w:p>
    <w:p xmlns:wp14="http://schemas.microsoft.com/office/word/2010/wordml" w14:paraId="34CE0A41" wp14:textId="77777777">
      <w:pPr>
        <w:spacing w:after="240" w:line="276" w:lineRule="auto"/>
        <w:jc w:val="left"/>
      </w:pPr>
      <w:r>
        <w:rPr>
          <w:rFonts w:ascii="Aptos" w:hAnsi="Aptos"/>
          <w:color w:val="000000"/>
          <w:sz w:val="24"/>
        </w:rPr>
      </w:r>
    </w:p>
    <w:p xmlns:wp14="http://schemas.microsoft.com/office/word/2010/wordml" w14:paraId="62EBF3C5" wp14:textId="77777777">
      <w:pPr>
        <w:spacing w:after="240" w:line="276" w:lineRule="auto"/>
        <w:jc w:val="left"/>
      </w:pPr>
      <w:r>
        <w:rPr>
          <w:rFonts w:ascii="Aptos" w:hAnsi="Aptos"/>
          <w:color w:val="000000"/>
          <w:sz w:val="24"/>
        </w:rPr>
      </w:r>
    </w:p>
    <w:p xmlns:wp14="http://schemas.microsoft.com/office/word/2010/wordml" w14:paraId="6D98A12B" wp14:textId="77777777">
      <w:pPr>
        <w:spacing w:after="240" w:line="276" w:lineRule="auto"/>
        <w:jc w:val="left"/>
      </w:pPr>
      <w:r>
        <w:rPr>
          <w:rFonts w:ascii="Aptos" w:hAnsi="Aptos"/>
          <w:color w:val="000000"/>
          <w:sz w:val="24"/>
        </w:rPr>
      </w:r>
    </w:p>
    <w:p xmlns:wp14="http://schemas.microsoft.com/office/word/2010/wordml" w14:paraId="2946DB82" wp14:textId="77777777">
      <w:pPr>
        <w:spacing w:after="240" w:line="276" w:lineRule="auto"/>
        <w:jc w:val="left"/>
      </w:pPr>
      <w:r>
        <w:rPr>
          <w:rFonts w:ascii="Aptos" w:hAnsi="Aptos"/>
          <w:color w:val="000000"/>
          <w:sz w:val="24"/>
        </w:rPr>
      </w:r>
    </w:p>
    <w:p xmlns:wp14="http://schemas.microsoft.com/office/word/2010/wordml" w14:paraId="5997CC1D" wp14:textId="77777777">
      <w:pPr>
        <w:spacing w:after="240" w:line="276" w:lineRule="auto"/>
        <w:jc w:val="left"/>
      </w:pPr>
      <w:r>
        <w:rPr>
          <w:rFonts w:ascii="Aptos" w:hAnsi="Aptos"/>
          <w:color w:val="000000"/>
          <w:sz w:val="24"/>
        </w:rPr>
      </w:r>
    </w:p>
    <w:p xmlns:wp14="http://schemas.microsoft.com/office/word/2010/wordml" w14:paraId="110FFD37" wp14:textId="77777777">
      <w:pPr>
        <w:spacing w:after="240" w:line="276" w:lineRule="auto"/>
        <w:jc w:val="left"/>
      </w:pPr>
      <w:r>
        <w:rPr>
          <w:rFonts w:ascii="Aptos" w:hAnsi="Aptos"/>
          <w:color w:val="000000"/>
          <w:sz w:val="24"/>
        </w:rPr>
      </w:r>
    </w:p>
    <w:p xmlns:wp14="http://schemas.microsoft.com/office/word/2010/wordml" w14:paraId="6B699379" wp14:textId="77777777">
      <w:pPr>
        <w:spacing w:after="240" w:line="276" w:lineRule="auto"/>
        <w:jc w:val="left"/>
      </w:pPr>
      <w:r>
        <w:rPr>
          <w:rFonts w:ascii="Aptos" w:hAnsi="Aptos"/>
          <w:color w:val="000000"/>
          <w:sz w:val="24"/>
        </w:rPr>
      </w:r>
    </w:p>
    <w:p xmlns:wp14="http://schemas.microsoft.com/office/word/2010/wordml" w14:paraId="3FE9F23F" wp14:textId="77777777">
      <w:pPr>
        <w:spacing w:after="240" w:line="276" w:lineRule="auto"/>
        <w:jc w:val="left"/>
      </w:pPr>
      <w:r>
        <w:rPr>
          <w:rFonts w:ascii="Aptos" w:hAnsi="Aptos"/>
          <w:color w:val="000000"/>
          <w:sz w:val="24"/>
        </w:rPr>
      </w:r>
    </w:p>
    <w:p xmlns:wp14="http://schemas.microsoft.com/office/word/2010/wordml" w14:paraId="1F72F646" wp14:textId="77777777">
      <w:pPr>
        <w:spacing w:after="240" w:line="276" w:lineRule="auto"/>
        <w:jc w:val="left"/>
      </w:pPr>
      <w:r>
        <w:rPr>
          <w:rFonts w:ascii="Aptos" w:hAnsi="Aptos"/>
          <w:color w:val="000000"/>
          <w:sz w:val="24"/>
        </w:rPr>
      </w:r>
    </w:p>
    <w:p xmlns:wp14="http://schemas.microsoft.com/office/word/2010/wordml" w14:paraId="08CE6F91" wp14:textId="77777777">
      <w:pPr>
        <w:spacing w:after="240" w:line="276" w:lineRule="auto"/>
        <w:jc w:val="left"/>
      </w:pPr>
      <w:r>
        <w:rPr>
          <w:rFonts w:ascii="Aptos" w:hAnsi="Aptos"/>
          <w:color w:val="000000"/>
          <w:sz w:val="24"/>
        </w:rPr>
      </w:r>
    </w:p>
    <w:p xmlns:wp14="http://schemas.microsoft.com/office/word/2010/wordml" w14:paraId="2FC91334" wp14:textId="77777777">
      <w:pPr>
        <w:spacing w:after="120" w:line="276" w:lineRule="auto"/>
        <w:jc w:val="left"/>
      </w:pPr>
      <w:r>
        <w:rPr>
          <w:rFonts w:ascii="Aptos" w:hAnsi="Aptos"/>
          <w:color w:val="000000"/>
          <w:sz w:val="24"/>
        </w:rPr>
        <w:t>7. Using the normalized df, perform hierarchical clustering with average linkage.</w:t>
      </w:r>
    </w:p>
    <w:p xmlns:wp14="http://schemas.microsoft.com/office/word/2010/wordml" w14:paraId="63A420E6" wp14:textId="77777777">
      <w:pPr>
        <w:spacing w:after="240" w:line="276" w:lineRule="auto"/>
      </w:pPr>
      <w:r>
        <w:rPr>
          <w:rFonts w:ascii="Aptos" w:hAnsi="Aptos"/>
          <w:color w:val="000000"/>
          <w:sz w:val="24"/>
        </w:rPr>
        <w:t xml:space="preserve"> </w:t>
      </w:r>
    </w:p>
    <w:p xmlns:wp14="http://schemas.microsoft.com/office/word/2010/wordml" w14:paraId="028EB558" wp14:textId="77777777">
      <w:pPr>
        <w:spacing w:after="240" w:line="276" w:lineRule="auto"/>
      </w:pPr>
      <w:r>
        <w:rPr>
          <w:rFonts w:ascii="Aptos" w:hAnsi="Aptos"/>
          <w:color w:val="000000"/>
          <w:sz w:val="24"/>
        </w:rPr>
        <w:t xml:space="preserve"> </w:t>
      </w:r>
    </w:p>
    <w:p xmlns:wp14="http://schemas.microsoft.com/office/word/2010/wordml" w14:paraId="66E8DF9A" wp14:textId="77777777">
      <w:pPr>
        <w:spacing w:after="240" w:line="276" w:lineRule="auto"/>
      </w:pPr>
      <w:r>
        <w:rPr>
          <w:rFonts w:ascii="Aptos" w:hAnsi="Aptos"/>
          <w:color w:val="000000"/>
          <w:sz w:val="24"/>
        </w:rPr>
        <w:t xml:space="preserve"> </w:t>
      </w:r>
    </w:p>
    <w:p xmlns:wp14="http://schemas.microsoft.com/office/word/2010/wordml" w14:paraId="637F08B6" wp14:textId="77777777">
      <w:pPr>
        <w:spacing w:after="240" w:line="276" w:lineRule="auto"/>
      </w:pPr>
      <w:r>
        <w:rPr>
          <w:rFonts w:ascii="Aptos" w:hAnsi="Aptos"/>
          <w:color w:val="000000"/>
          <w:sz w:val="24"/>
        </w:rPr>
        <w:t xml:space="preserve"> </w:t>
      </w:r>
    </w:p>
    <w:p xmlns:wp14="http://schemas.microsoft.com/office/word/2010/wordml" w14:paraId="5F93075F" wp14:textId="77777777">
      <w:pPr>
        <w:spacing w:after="240" w:line="276" w:lineRule="auto"/>
      </w:pPr>
      <w:r>
        <w:rPr>
          <w:rFonts w:ascii="Aptos" w:hAnsi="Aptos"/>
          <w:color w:val="000000"/>
          <w:sz w:val="24"/>
        </w:rPr>
        <w:t xml:space="preserve"> </w:t>
      </w:r>
    </w:p>
    <w:p xmlns:wp14="http://schemas.microsoft.com/office/word/2010/wordml" w14:paraId="1E72ADE8" wp14:textId="77777777">
      <w:pPr>
        <w:spacing w:after="240" w:line="276" w:lineRule="auto"/>
      </w:pPr>
      <w:r>
        <w:rPr>
          <w:rFonts w:ascii="Aptos" w:hAnsi="Aptos"/>
          <w:color w:val="000000"/>
          <w:sz w:val="24"/>
        </w:rPr>
        <w:t xml:space="preserve"> </w:t>
      </w:r>
    </w:p>
    <w:p xmlns:wp14="http://schemas.microsoft.com/office/word/2010/wordml" w14:paraId="3C7B8B64" wp14:textId="77777777">
      <w:pPr>
        <w:spacing w:after="240" w:line="276" w:lineRule="auto"/>
      </w:pPr>
      <w:r>
        <w:rPr>
          <w:rFonts w:ascii="Aptos" w:hAnsi="Aptos"/>
          <w:color w:val="000000"/>
          <w:sz w:val="24"/>
        </w:rPr>
        <w:t xml:space="preserve"> </w:t>
      </w:r>
    </w:p>
    <w:p xmlns:wp14="http://schemas.microsoft.com/office/word/2010/wordml" w14:paraId="11596254" wp14:textId="77777777">
      <w:pPr>
        <w:spacing w:after="240" w:line="276" w:lineRule="auto"/>
      </w:pPr>
      <w:r>
        <w:rPr>
          <w:rFonts w:ascii="Aptos" w:hAnsi="Aptos"/>
          <w:color w:val="000000"/>
          <w:sz w:val="24"/>
        </w:rPr>
        <w:t xml:space="preserve"> </w:t>
      </w:r>
    </w:p>
    <w:p xmlns:wp14="http://schemas.microsoft.com/office/word/2010/wordml" w14:paraId="06ED1C03" wp14:textId="77777777">
      <w:pPr>
        <w:spacing w:after="240" w:line="276" w:lineRule="auto"/>
      </w:pPr>
      <w:r>
        <w:rPr>
          <w:rFonts w:ascii="Aptos" w:hAnsi="Aptos"/>
          <w:color w:val="000000"/>
          <w:sz w:val="24"/>
        </w:rPr>
        <w:t xml:space="preserve"> </w:t>
      </w:r>
    </w:p>
    <w:p xmlns:wp14="http://schemas.microsoft.com/office/word/2010/wordml" w14:paraId="707D7BCF" wp14:textId="77777777">
      <w:pPr>
        <w:spacing w:after="240" w:line="276" w:lineRule="auto"/>
      </w:pPr>
      <w:r>
        <w:rPr>
          <w:rFonts w:ascii="Aptos" w:hAnsi="Aptos"/>
          <w:color w:val="000000"/>
          <w:sz w:val="24"/>
        </w:rPr>
        <w:t xml:space="preserve"> </w:t>
      </w:r>
    </w:p>
    <w:p xmlns:wp14="http://schemas.microsoft.com/office/word/2010/wordml" w14:paraId="2A47D515" wp14:textId="77777777">
      <w:pPr>
        <w:spacing w:after="240" w:line="276" w:lineRule="auto"/>
      </w:pPr>
      <w:r>
        <w:rPr>
          <w:rFonts w:ascii="Aptos" w:hAnsi="Aptos"/>
          <w:color w:val="000000"/>
          <w:sz w:val="24"/>
        </w:rPr>
        <w:t xml:space="preserve"> </w:t>
      </w:r>
    </w:p>
    <w:p xmlns:wp14="http://schemas.microsoft.com/office/word/2010/wordml" w14:paraId="2E928FEB" wp14:textId="77777777">
      <w:pPr>
        <w:spacing w:after="240" w:line="276" w:lineRule="auto"/>
        <w:jc w:val="left"/>
      </w:pPr>
      <w:r>
        <w:rPr>
          <w:rFonts w:ascii="Aptos" w:hAnsi="Aptos"/>
          <w:b/>
          <w:color w:val="000000"/>
          <w:sz w:val="24"/>
        </w:rPr>
        <w:t>8. Create a dendrogram using the hierarchical clustering results from df.</w:t>
      </w:r>
    </w:p>
    <w:p xmlns:wp14="http://schemas.microsoft.com/office/word/2010/wordml" w14:paraId="15E48944" wp14:textId="77777777">
      <w:pPr>
        <w:spacing w:after="240" w:line="276" w:lineRule="auto"/>
        <w:jc w:val="left"/>
      </w:pPr>
      <w:r>
        <w:rPr>
          <w:rFonts w:ascii="Aptos" w:hAnsi="Aptos"/>
          <w:color w:val="000000"/>
          <w:sz w:val="24"/>
        </w:rPr>
        <w:t xml:space="preserve"> </w:t>
      </w:r>
    </w:p>
    <w:p xmlns:wp14="http://schemas.microsoft.com/office/word/2010/wordml" w14:paraId="0A4E68ED" wp14:textId="77777777">
      <w:pPr>
        <w:spacing w:after="240" w:line="276" w:lineRule="auto"/>
        <w:jc w:val="left"/>
      </w:pPr>
      <w:r>
        <w:rPr>
          <w:rFonts w:ascii="Aptos" w:hAnsi="Aptos"/>
          <w:color w:val="000000"/>
          <w:sz w:val="24"/>
        </w:rPr>
        <w:t xml:space="preserve"> </w:t>
      </w:r>
    </w:p>
    <w:p xmlns:wp14="http://schemas.microsoft.com/office/word/2010/wordml" w14:paraId="30E85FE0" wp14:textId="77777777">
      <w:pPr>
        <w:spacing w:after="240" w:line="276" w:lineRule="auto"/>
        <w:jc w:val="left"/>
      </w:pPr>
      <w:r>
        <w:rPr>
          <w:rFonts w:ascii="Aptos" w:hAnsi="Aptos"/>
          <w:color w:val="000000"/>
          <w:sz w:val="24"/>
        </w:rPr>
        <w:t xml:space="preserve"> </w:t>
      </w:r>
    </w:p>
    <w:p xmlns:wp14="http://schemas.microsoft.com/office/word/2010/wordml" w14:paraId="2080AEB9" wp14:textId="77777777">
      <w:pPr>
        <w:spacing w:after="240" w:line="276" w:lineRule="auto"/>
        <w:jc w:val="left"/>
      </w:pPr>
      <w:r>
        <w:rPr>
          <w:rFonts w:ascii="Aptos" w:hAnsi="Aptos"/>
          <w:color w:val="000000"/>
          <w:sz w:val="24"/>
        </w:rPr>
        <w:t xml:space="preserve"> </w:t>
      </w:r>
    </w:p>
    <w:p xmlns:wp14="http://schemas.microsoft.com/office/word/2010/wordml" w14:paraId="29AC5F55" wp14:textId="77777777">
      <w:pPr>
        <w:spacing w:after="240" w:line="276" w:lineRule="auto"/>
        <w:jc w:val="left"/>
      </w:pPr>
      <w:r>
        <w:rPr>
          <w:rFonts w:ascii="Aptos" w:hAnsi="Aptos"/>
          <w:color w:val="000000"/>
          <w:sz w:val="24"/>
        </w:rPr>
        <w:t xml:space="preserve"> </w:t>
      </w:r>
    </w:p>
    <w:p xmlns:wp14="http://schemas.microsoft.com/office/word/2010/wordml" w14:paraId="4A2859AB" wp14:textId="77777777">
      <w:pPr>
        <w:spacing w:after="240" w:line="276" w:lineRule="auto"/>
        <w:jc w:val="left"/>
      </w:pPr>
      <w:r>
        <w:rPr>
          <w:rFonts w:ascii="Aptos" w:hAnsi="Aptos"/>
          <w:color w:val="000000"/>
          <w:sz w:val="24"/>
        </w:rPr>
        <w:t xml:space="preserve"> </w:t>
      </w:r>
    </w:p>
    <w:p xmlns:wp14="http://schemas.microsoft.com/office/word/2010/wordml" w14:paraId="1ECA394A" wp14:textId="77777777">
      <w:pPr>
        <w:spacing w:after="240" w:line="276" w:lineRule="auto"/>
        <w:jc w:val="left"/>
      </w:pPr>
      <w:r>
        <w:rPr>
          <w:rFonts w:ascii="Aptos" w:hAnsi="Aptos"/>
          <w:color w:val="000000"/>
          <w:sz w:val="24"/>
        </w:rPr>
        <w:t xml:space="preserve"> </w:t>
      </w:r>
    </w:p>
    <w:p xmlns:wp14="http://schemas.microsoft.com/office/word/2010/wordml" w14:paraId="5F21F270" wp14:textId="77777777">
      <w:pPr>
        <w:spacing w:after="240" w:line="276" w:lineRule="auto"/>
        <w:jc w:val="left"/>
      </w:pPr>
      <w:r>
        <w:rPr>
          <w:rFonts w:ascii="Aptos" w:hAnsi="Aptos"/>
          <w:color w:val="000000"/>
          <w:sz w:val="24"/>
        </w:rPr>
        <w:t xml:space="preserve"> </w:t>
      </w:r>
    </w:p>
    <w:p xmlns:wp14="http://schemas.microsoft.com/office/word/2010/wordml" w14:paraId="7146A6A2" wp14:textId="77777777">
      <w:pPr>
        <w:spacing w:after="240" w:line="276" w:lineRule="auto"/>
        <w:jc w:val="left"/>
      </w:pPr>
      <w:r>
        <w:rPr>
          <w:rFonts w:ascii="Aptos" w:hAnsi="Aptos"/>
          <w:color w:val="000000"/>
          <w:sz w:val="24"/>
        </w:rPr>
        <w:t xml:space="preserve"> </w:t>
      </w:r>
    </w:p>
    <w:p xmlns:wp14="http://schemas.microsoft.com/office/word/2010/wordml" w14:paraId="3E226854" wp14:textId="77777777">
      <w:pPr>
        <w:spacing w:after="240" w:line="276" w:lineRule="auto"/>
        <w:jc w:val="left"/>
      </w:pPr>
      <w:r>
        <w:rPr>
          <w:rFonts w:ascii="Aptos" w:hAnsi="Aptos"/>
          <w:color w:val="000000"/>
          <w:sz w:val="24"/>
        </w:rPr>
        <w:t xml:space="preserve"> </w:t>
      </w:r>
    </w:p>
    <w:p xmlns:wp14="http://schemas.microsoft.com/office/word/2010/wordml" w14:paraId="61965C7B" wp14:textId="77777777">
      <w:pPr>
        <w:spacing w:after="240" w:line="276" w:lineRule="auto"/>
        <w:jc w:val="left"/>
      </w:pPr>
      <w:r>
        <w:rPr>
          <w:rFonts w:ascii="Aptos" w:hAnsi="Aptos"/>
          <w:color w:val="000000"/>
          <w:sz w:val="24"/>
        </w:rPr>
        <w:t xml:space="preserve"> </w:t>
      </w:r>
    </w:p>
    <w:p xmlns:wp14="http://schemas.microsoft.com/office/word/2010/wordml" w14:paraId="4467701B" wp14:textId="77777777">
      <w:pPr>
        <w:spacing w:after="240" w:line="276" w:lineRule="auto"/>
        <w:jc w:val="left"/>
      </w:pPr>
      <w:r>
        <w:rPr>
          <w:rFonts w:ascii="Aptos" w:hAnsi="Aptos"/>
          <w:color w:val="000000"/>
          <w:sz w:val="24"/>
        </w:rPr>
        <w:t xml:space="preserve"> </w:t>
      </w:r>
    </w:p>
    <w:p xmlns:wp14="http://schemas.microsoft.com/office/word/2010/wordml" w14:paraId="762EAA38" wp14:textId="77777777">
      <w:pPr>
        <w:spacing w:after="240" w:line="276" w:lineRule="auto"/>
        <w:jc w:val="left"/>
      </w:pPr>
      <w:r>
        <w:rPr>
          <w:rFonts w:ascii="Aptos" w:hAnsi="Aptos"/>
          <w:color w:val="000000"/>
          <w:sz w:val="24"/>
        </w:rPr>
        <w:t xml:space="preserve"> </w:t>
      </w:r>
    </w:p>
    <w:p xmlns:wp14="http://schemas.microsoft.com/office/word/2010/wordml" w14:paraId="16E66445" wp14:textId="77777777">
      <w:pPr>
        <w:spacing w:after="240" w:line="276" w:lineRule="auto"/>
        <w:jc w:val="left"/>
      </w:pPr>
      <w:r>
        <w:rPr>
          <w:rFonts w:ascii="Aptos" w:hAnsi="Aptos"/>
          <w:color w:val="000000"/>
          <w:sz w:val="24"/>
        </w:rPr>
        <w:t xml:space="preserve"> </w:t>
      </w:r>
    </w:p>
    <w:p xmlns:wp14="http://schemas.microsoft.com/office/word/2010/wordml" w14:paraId="7DE13593" wp14:textId="77777777">
      <w:pPr>
        <w:spacing w:after="240" w:line="276" w:lineRule="auto"/>
        <w:jc w:val="left"/>
      </w:pPr>
      <w:r>
        <w:rPr>
          <w:rFonts w:ascii="Aptos" w:hAnsi="Aptos"/>
          <w:color w:val="000000"/>
          <w:sz w:val="24"/>
        </w:rPr>
        <w:t xml:space="preserve"> </w:t>
      </w:r>
    </w:p>
    <w:p xmlns:wp14="http://schemas.microsoft.com/office/word/2010/wordml" w14:paraId="2A3A5747" wp14:textId="77777777">
      <w:pPr>
        <w:spacing w:after="240" w:line="276" w:lineRule="auto"/>
        <w:jc w:val="left"/>
      </w:pPr>
      <w:r>
        <w:rPr>
          <w:rFonts w:ascii="Aptos" w:hAnsi="Aptos"/>
          <w:color w:val="000000"/>
          <w:sz w:val="24"/>
        </w:rPr>
        <w:t>9. Based on the dendrogram of df, determine a reasonable number of clusters and justify your choice.</w:t>
      </w:r>
    </w:p>
    <w:p xmlns:wp14="http://schemas.microsoft.com/office/word/2010/wordml" w14:paraId="61CDCEAD" wp14:textId="77777777">
      <w:pPr>
        <w:spacing w:after="240" w:line="276" w:lineRule="auto"/>
        <w:jc w:val="left"/>
      </w:pPr>
      <w:r>
        <w:rPr>
          <w:rFonts w:ascii="Aptos" w:hAnsi="Aptos"/>
          <w:color w:val="000000"/>
          <w:sz w:val="24"/>
        </w:rPr>
      </w:r>
    </w:p>
    <w:p xmlns:wp14="http://schemas.microsoft.com/office/word/2010/wordml" w14:paraId="6BB9E253" wp14:textId="77777777">
      <w:pPr>
        <w:spacing w:after="240" w:line="276" w:lineRule="auto"/>
        <w:jc w:val="left"/>
      </w:pPr>
      <w:r>
        <w:rPr>
          <w:rFonts w:ascii="Aptos" w:hAnsi="Aptos"/>
          <w:color w:val="000000"/>
          <w:sz w:val="24"/>
        </w:rPr>
      </w:r>
    </w:p>
    <w:p xmlns:wp14="http://schemas.microsoft.com/office/word/2010/wordml" w14:paraId="23DE523C" wp14:textId="77777777">
      <w:pPr>
        <w:spacing w:after="240" w:line="276" w:lineRule="auto"/>
        <w:jc w:val="left"/>
      </w:pPr>
      <w:r>
        <w:rPr>
          <w:rFonts w:ascii="Aptos" w:hAnsi="Aptos"/>
          <w:color w:val="000000"/>
          <w:sz w:val="24"/>
        </w:rPr>
      </w:r>
    </w:p>
    <w:p xmlns:wp14="http://schemas.microsoft.com/office/word/2010/wordml" w14:paraId="52E56223" wp14:textId="77777777">
      <w:pPr>
        <w:spacing w:after="240" w:line="276" w:lineRule="auto"/>
        <w:jc w:val="left"/>
      </w:pPr>
      <w:r>
        <w:rPr>
          <w:rFonts w:ascii="Aptos" w:hAnsi="Aptos"/>
          <w:color w:val="000000"/>
          <w:sz w:val="24"/>
        </w:rPr>
      </w:r>
    </w:p>
    <w:p xmlns:wp14="http://schemas.microsoft.com/office/word/2010/wordml" w14:paraId="07547A01" wp14:textId="77777777">
      <w:pPr>
        <w:spacing w:after="240" w:line="276" w:lineRule="auto"/>
        <w:jc w:val="left"/>
      </w:pPr>
      <w:r>
        <w:rPr>
          <w:rFonts w:ascii="Aptos" w:hAnsi="Aptos"/>
          <w:color w:val="000000"/>
          <w:sz w:val="24"/>
        </w:rPr>
      </w:r>
    </w:p>
    <w:p xmlns:wp14="http://schemas.microsoft.com/office/word/2010/wordml" w14:paraId="5043CB0F" wp14:textId="77777777">
      <w:pPr>
        <w:spacing w:after="240" w:line="276" w:lineRule="auto"/>
        <w:jc w:val="left"/>
      </w:pPr>
      <w:r>
        <w:rPr>
          <w:rFonts w:ascii="Aptos" w:hAnsi="Aptos"/>
          <w:color w:val="000000"/>
          <w:sz w:val="24"/>
        </w:rPr>
      </w:r>
    </w:p>
    <w:p xmlns:wp14="http://schemas.microsoft.com/office/word/2010/wordml" w14:paraId="07459315" wp14:textId="77777777">
      <w:pPr>
        <w:spacing w:after="240" w:line="276" w:lineRule="auto"/>
        <w:jc w:val="left"/>
      </w:pPr>
      <w:r>
        <w:rPr>
          <w:rFonts w:ascii="Aptos" w:hAnsi="Aptos"/>
          <w:color w:val="000000"/>
          <w:sz w:val="24"/>
        </w:rPr>
      </w:r>
    </w:p>
    <w:p xmlns:wp14="http://schemas.microsoft.com/office/word/2010/wordml" w14:paraId="6537F28F" wp14:textId="77777777">
      <w:pPr>
        <w:spacing w:after="240" w:line="276" w:lineRule="auto"/>
        <w:jc w:val="left"/>
      </w:pPr>
      <w:r>
        <w:rPr>
          <w:rFonts w:ascii="Aptos" w:hAnsi="Aptos"/>
          <w:color w:val="000000"/>
          <w:sz w:val="24"/>
        </w:rPr>
      </w:r>
    </w:p>
    <w:p xmlns:wp14="http://schemas.microsoft.com/office/word/2010/wordml" w14:paraId="6DFB9E20" wp14:textId="77777777">
      <w:pPr>
        <w:spacing w:after="240" w:line="276" w:lineRule="auto"/>
        <w:jc w:val="left"/>
      </w:pPr>
      <w:r>
        <w:rPr>
          <w:rFonts w:ascii="Aptos" w:hAnsi="Aptos"/>
          <w:color w:val="000000"/>
          <w:sz w:val="24"/>
        </w:rPr>
      </w:r>
    </w:p>
    <w:p xmlns:wp14="http://schemas.microsoft.com/office/word/2010/wordml" w14:paraId="70DF9E56" wp14:textId="77777777">
      <w:pPr>
        <w:spacing w:after="240" w:line="276" w:lineRule="auto"/>
        <w:jc w:val="left"/>
      </w:pPr>
      <w:r>
        <w:rPr>
          <w:rFonts w:ascii="Aptos" w:hAnsi="Aptos"/>
          <w:color w:val="000000"/>
          <w:sz w:val="24"/>
        </w:rPr>
      </w:r>
    </w:p>
    <w:p xmlns:wp14="http://schemas.microsoft.com/office/word/2010/wordml" w14:paraId="44E871BC" wp14:textId="77777777">
      <w:pPr>
        <w:spacing w:after="240" w:line="276" w:lineRule="auto"/>
        <w:jc w:val="left"/>
      </w:pPr>
      <w:r>
        <w:rPr>
          <w:rFonts w:ascii="Aptos" w:hAnsi="Aptos"/>
          <w:color w:val="000000"/>
          <w:sz w:val="24"/>
        </w:rPr>
      </w:r>
    </w:p>
    <w:p xmlns:wp14="http://schemas.microsoft.com/office/word/2010/wordml" w14:paraId="144A5D23" wp14:textId="77777777">
      <w:pPr>
        <w:spacing w:after="240" w:line="276" w:lineRule="auto"/>
        <w:jc w:val="left"/>
      </w:pPr>
      <w:r>
        <w:rPr>
          <w:rFonts w:ascii="Aptos" w:hAnsi="Aptos"/>
          <w:color w:val="000000"/>
          <w:sz w:val="24"/>
        </w:rPr>
      </w:r>
    </w:p>
    <w:p xmlns:wp14="http://schemas.microsoft.com/office/word/2010/wordml" w14:paraId="738610EB" wp14:textId="77777777">
      <w:pPr>
        <w:spacing w:after="240" w:line="276" w:lineRule="auto"/>
        <w:jc w:val="left"/>
      </w:pPr>
      <w:r>
        <w:rPr>
          <w:rFonts w:ascii="Aptos" w:hAnsi="Aptos"/>
          <w:color w:val="000000"/>
          <w:sz w:val="24"/>
        </w:rPr>
      </w:r>
    </w:p>
    <w:p xmlns:wp14="http://schemas.microsoft.com/office/word/2010/wordml" w14:paraId="637805D2" wp14:textId="77777777">
      <w:pPr>
        <w:spacing w:after="240" w:line="276" w:lineRule="auto"/>
        <w:jc w:val="left"/>
      </w:pPr>
      <w:r>
        <w:rPr>
          <w:rFonts w:ascii="Aptos" w:hAnsi="Aptos"/>
          <w:color w:val="000000"/>
          <w:sz w:val="24"/>
        </w:rPr>
      </w:r>
    </w:p>
    <w:p xmlns:wp14="http://schemas.microsoft.com/office/word/2010/wordml" w14:paraId="463F29E8" wp14:textId="77777777">
      <w:pPr>
        <w:spacing w:after="240" w:line="276" w:lineRule="auto"/>
        <w:jc w:val="left"/>
      </w:pPr>
      <w:r>
        <w:rPr>
          <w:rFonts w:ascii="Aptos" w:hAnsi="Aptos"/>
          <w:color w:val="000000"/>
          <w:sz w:val="24"/>
        </w:rPr>
      </w:r>
    </w:p>
    <w:p xmlns:wp14="http://schemas.microsoft.com/office/word/2010/wordml" w14:paraId="3B7B4B86" wp14:textId="77777777">
      <w:pPr>
        <w:spacing w:after="240" w:line="276" w:lineRule="auto"/>
        <w:jc w:val="left"/>
      </w:pPr>
      <w:r>
        <w:rPr>
          <w:rFonts w:ascii="Aptos" w:hAnsi="Aptos"/>
          <w:color w:val="000000"/>
          <w:sz w:val="24"/>
        </w:rPr>
      </w:r>
    </w:p>
    <w:p xmlns:wp14="http://schemas.microsoft.com/office/word/2010/wordml" w14:paraId="3A0FF5F2" wp14:textId="77777777">
      <w:pPr>
        <w:spacing w:after="240" w:line="276" w:lineRule="auto"/>
        <w:jc w:val="left"/>
      </w:pPr>
    </w:p>
    <w:p xmlns:wp14="http://schemas.microsoft.com/office/word/2010/wordml" w14:paraId="463B5C35" wp14:textId="77777777">
      <w:pPr>
        <w:spacing w:after="240" w:line="276" w:lineRule="auto"/>
        <w:jc w:val="left"/>
      </w:pPr>
      <w:r>
        <w:rPr>
          <w:rFonts w:ascii="Aptos" w:hAnsi="Aptos"/>
          <w:color w:val="000000"/>
          <w:sz w:val="24"/>
        </w:rPr>
        <w:t>10. Based on the explained variance results, determine how many principal components are needed to capture at least 80 percent of the variance and how many are needed to capture at least 90 percent.</w:t>
      </w:r>
    </w:p>
    <w:p xmlns:wp14="http://schemas.microsoft.com/office/word/2010/wordml" w14:paraId="61829076" wp14:textId="77777777">
      <w:pPr>
        <w:spacing w:after="360" w:line="276" w:lineRule="auto"/>
        <w:jc w:val="left"/>
      </w:pPr>
      <w:r>
        <w:rPr>
          <w:rFonts w:ascii="Aptos" w:hAnsi="Aptos"/>
          <w:color w:val="000000"/>
          <w:sz w:val="24"/>
        </w:rPr>
      </w:r>
    </w:p>
    <w:p xmlns:wp14="http://schemas.microsoft.com/office/word/2010/wordml" w14:paraId="2BA226A1" wp14:textId="77777777">
      <w:pPr>
        <w:spacing w:after="360" w:line="276" w:lineRule="auto"/>
        <w:jc w:val="left"/>
      </w:pPr>
      <w:r>
        <w:rPr>
          <w:rFonts w:ascii="Aptos" w:hAnsi="Aptos"/>
          <w:color w:val="000000"/>
          <w:sz w:val="24"/>
        </w:rPr>
      </w:r>
    </w:p>
    <w:p xmlns:wp14="http://schemas.microsoft.com/office/word/2010/wordml" w14:paraId="17AD93B2" wp14:textId="77777777">
      <w:pPr>
        <w:spacing w:after="360" w:line="276" w:lineRule="auto"/>
        <w:jc w:val="left"/>
      </w:pPr>
      <w:r>
        <w:rPr>
          <w:rFonts w:ascii="Aptos" w:hAnsi="Aptos"/>
          <w:color w:val="000000"/>
          <w:sz w:val="24"/>
        </w:rPr>
      </w:r>
    </w:p>
    <w:p xmlns:wp14="http://schemas.microsoft.com/office/word/2010/wordml" w14:paraId="0DE4B5B7" wp14:textId="77777777">
      <w:pPr>
        <w:spacing w:after="360" w:line="276" w:lineRule="auto"/>
        <w:jc w:val="left"/>
      </w:pPr>
      <w:r>
        <w:rPr>
          <w:rFonts w:ascii="Aptos" w:hAnsi="Aptos"/>
          <w:color w:val="000000"/>
          <w:sz w:val="24"/>
        </w:rPr>
      </w:r>
    </w:p>
    <w:p xmlns:wp14="http://schemas.microsoft.com/office/word/2010/wordml" w14:paraId="66204FF1" wp14:textId="77777777">
      <w:pPr>
        <w:spacing w:after="360" w:line="276" w:lineRule="auto"/>
        <w:jc w:val="left"/>
      </w:pPr>
      <w:r>
        <w:rPr>
          <w:rFonts w:ascii="Aptos" w:hAnsi="Aptos"/>
          <w:color w:val="000000"/>
          <w:sz w:val="24"/>
        </w:rPr>
      </w:r>
    </w:p>
    <w:p xmlns:wp14="http://schemas.microsoft.com/office/word/2010/wordml" w14:paraId="2DBF0D7D" wp14:textId="77777777">
      <w:pPr>
        <w:spacing w:after="360" w:line="276" w:lineRule="auto"/>
        <w:jc w:val="left"/>
      </w:pPr>
      <w:r>
        <w:rPr>
          <w:rFonts w:ascii="Aptos" w:hAnsi="Aptos"/>
          <w:color w:val="000000"/>
          <w:sz w:val="24"/>
        </w:rPr>
      </w:r>
    </w:p>
    <w:p xmlns:wp14="http://schemas.microsoft.com/office/word/2010/wordml" w14:paraId="6B62F1B3" wp14:textId="77777777">
      <w:pPr>
        <w:spacing w:after="360" w:line="276" w:lineRule="auto"/>
        <w:jc w:val="left"/>
      </w:pPr>
      <w:r>
        <w:rPr>
          <w:rFonts w:ascii="Aptos" w:hAnsi="Aptos"/>
          <w:color w:val="000000"/>
          <w:sz w:val="24"/>
        </w:rPr>
      </w:r>
    </w:p>
    <w:p xmlns:wp14="http://schemas.microsoft.com/office/word/2010/wordml" w14:paraId="02F2C34E" wp14:textId="77777777">
      <w:pPr>
        <w:spacing w:after="360" w:line="276" w:lineRule="auto"/>
        <w:jc w:val="left"/>
      </w:pPr>
      <w:r>
        <w:rPr>
          <w:rFonts w:ascii="Aptos" w:hAnsi="Aptos"/>
          <w:color w:val="000000"/>
          <w:sz w:val="24"/>
        </w:rPr>
      </w:r>
    </w:p>
    <w:p xmlns:wp14="http://schemas.microsoft.com/office/word/2010/wordml" w14:paraId="680A4E5D" wp14:textId="77777777">
      <w:pPr>
        <w:spacing w:after="360" w:line="276" w:lineRule="auto"/>
        <w:jc w:val="left"/>
      </w:pPr>
      <w:r>
        <w:rPr>
          <w:rFonts w:ascii="Aptos" w:hAnsi="Aptos"/>
          <w:color w:val="000000"/>
          <w:sz w:val="24"/>
        </w:rPr>
      </w:r>
    </w:p>
    <w:p xmlns:wp14="http://schemas.microsoft.com/office/word/2010/wordml" w14:paraId="19219836" wp14:textId="77777777">
      <w:pPr>
        <w:spacing w:after="360" w:line="276" w:lineRule="auto"/>
        <w:jc w:val="left"/>
      </w:pPr>
      <w:r>
        <w:rPr>
          <w:rFonts w:ascii="Aptos" w:hAnsi="Aptos"/>
          <w:color w:val="000000"/>
          <w:sz w:val="24"/>
        </w:rPr>
      </w:r>
    </w:p>
    <w:p xmlns:wp14="http://schemas.microsoft.com/office/word/2010/wordml" w14:paraId="296FEF7D" wp14:textId="77777777">
      <w:pPr>
        <w:spacing w:after="360" w:line="276" w:lineRule="auto"/>
        <w:jc w:val="left"/>
      </w:pPr>
      <w:r>
        <w:rPr>
          <w:rFonts w:ascii="Aptos" w:hAnsi="Aptos"/>
          <w:color w:val="000000"/>
          <w:sz w:val="24"/>
        </w:rPr>
      </w:r>
    </w:p>
    <w:p xmlns:wp14="http://schemas.microsoft.com/office/word/2010/wordml" w14:paraId="7194DBDC" wp14:textId="77777777">
      <w:pPr>
        <w:spacing w:after="360" w:line="276" w:lineRule="auto"/>
        <w:jc w:val="left"/>
      </w:pPr>
      <w:r>
        <w:rPr>
          <w:rFonts w:ascii="Aptos" w:hAnsi="Aptos"/>
          <w:color w:val="000000"/>
          <w:sz w:val="24"/>
        </w:rPr>
      </w:r>
    </w:p>
    <w:p xmlns:wp14="http://schemas.microsoft.com/office/word/2010/wordml" w14:paraId="76A3B906" wp14:textId="77777777">
      <w:pPr>
        <w:spacing w:after="360" w:line="276" w:lineRule="auto"/>
        <w:jc w:val="left"/>
      </w:pPr>
      <w:r>
        <w:rPr>
          <w:rFonts w:ascii="Aptos" w:hAnsi="Aptos"/>
          <w:color w:val="000000"/>
          <w:sz w:val="24"/>
        </w:rPr>
        <w:t>11. For the clusters created from df, calculate the average Annual_Spending, Purchase_Frequency, and Avg_Order_Value for each cluster.</w:t>
      </w:r>
    </w:p>
    <w:p xmlns:wp14="http://schemas.microsoft.com/office/word/2010/wordml" w14:paraId="769D0D3C" wp14:textId="77777777">
      <w:pPr>
        <w:spacing w:after="240" w:line="276" w:lineRule="auto"/>
        <w:jc w:val="left"/>
      </w:pPr>
      <w:r>
        <w:rPr>
          <w:rFonts w:ascii="Aptos" w:hAnsi="Aptos"/>
          <w:color w:val="000000"/>
          <w:sz w:val="24"/>
        </w:rPr>
      </w:r>
    </w:p>
    <w:p xmlns:wp14="http://schemas.microsoft.com/office/word/2010/wordml" w14:paraId="54CD245A" wp14:textId="77777777">
      <w:pPr>
        <w:spacing w:after="240" w:line="276" w:lineRule="auto"/>
        <w:jc w:val="left"/>
      </w:pPr>
      <w:r>
        <w:rPr>
          <w:rFonts w:ascii="Aptos" w:hAnsi="Aptos"/>
          <w:color w:val="000000"/>
          <w:sz w:val="24"/>
        </w:rPr>
      </w:r>
    </w:p>
    <w:p xmlns:wp14="http://schemas.microsoft.com/office/word/2010/wordml" w14:paraId="1231BE67" wp14:textId="77777777">
      <w:pPr>
        <w:spacing w:after="240" w:line="276" w:lineRule="auto"/>
        <w:jc w:val="left"/>
      </w:pPr>
      <w:r>
        <w:rPr>
          <w:rFonts w:ascii="Aptos" w:hAnsi="Aptos"/>
          <w:color w:val="000000"/>
          <w:sz w:val="24"/>
        </w:rPr>
      </w:r>
    </w:p>
    <w:p xmlns:wp14="http://schemas.microsoft.com/office/word/2010/wordml" w14:paraId="36FEB5B0" wp14:textId="77777777">
      <w:pPr>
        <w:spacing w:after="240" w:line="276" w:lineRule="auto"/>
        <w:jc w:val="left"/>
      </w:pPr>
      <w:r>
        <w:rPr>
          <w:rFonts w:ascii="Aptos" w:hAnsi="Aptos"/>
          <w:color w:val="000000"/>
          <w:sz w:val="24"/>
        </w:rPr>
      </w:r>
    </w:p>
    <w:p xmlns:wp14="http://schemas.microsoft.com/office/word/2010/wordml" w14:paraId="30D7AA69" wp14:textId="77777777">
      <w:pPr>
        <w:spacing w:after="240" w:line="276" w:lineRule="auto"/>
        <w:jc w:val="left"/>
      </w:pPr>
      <w:r>
        <w:rPr>
          <w:rFonts w:ascii="Aptos" w:hAnsi="Aptos"/>
          <w:color w:val="000000"/>
          <w:sz w:val="24"/>
        </w:rPr>
      </w:r>
    </w:p>
    <w:p xmlns:wp14="http://schemas.microsoft.com/office/word/2010/wordml" w14:paraId="7196D064" wp14:textId="77777777">
      <w:pPr>
        <w:spacing w:after="240" w:line="276" w:lineRule="auto"/>
        <w:jc w:val="left"/>
      </w:pPr>
      <w:r>
        <w:rPr>
          <w:rFonts w:ascii="Aptos" w:hAnsi="Aptos"/>
          <w:color w:val="000000"/>
          <w:sz w:val="24"/>
        </w:rPr>
      </w:r>
    </w:p>
    <w:p xmlns:wp14="http://schemas.microsoft.com/office/word/2010/wordml" w14:paraId="34FF1C98" wp14:textId="77777777">
      <w:pPr>
        <w:spacing w:after="240" w:line="276" w:lineRule="auto"/>
        <w:jc w:val="left"/>
      </w:pPr>
      <w:r>
        <w:rPr>
          <w:rFonts w:ascii="Aptos" w:hAnsi="Aptos"/>
          <w:color w:val="000000"/>
          <w:sz w:val="24"/>
        </w:rPr>
      </w:r>
    </w:p>
    <w:p xmlns:wp14="http://schemas.microsoft.com/office/word/2010/wordml" w14:paraId="6D072C0D" wp14:textId="77777777">
      <w:pPr>
        <w:spacing w:after="240" w:line="276" w:lineRule="auto"/>
        <w:jc w:val="left"/>
      </w:pPr>
      <w:r>
        <w:rPr>
          <w:rFonts w:ascii="Aptos" w:hAnsi="Aptos"/>
          <w:color w:val="000000"/>
          <w:sz w:val="24"/>
        </w:rPr>
      </w:r>
    </w:p>
    <w:p xmlns:wp14="http://schemas.microsoft.com/office/word/2010/wordml" w14:paraId="48A21919" wp14:textId="77777777">
      <w:pPr>
        <w:spacing w:after="240" w:line="276" w:lineRule="auto"/>
        <w:jc w:val="left"/>
      </w:pPr>
      <w:r>
        <w:rPr>
          <w:rFonts w:ascii="Aptos" w:hAnsi="Aptos"/>
          <w:color w:val="000000"/>
          <w:sz w:val="24"/>
        </w:rPr>
      </w:r>
    </w:p>
    <w:p xmlns:wp14="http://schemas.microsoft.com/office/word/2010/wordml" w14:paraId="6BD18F9B" wp14:textId="77777777">
      <w:pPr>
        <w:spacing w:after="240" w:line="276" w:lineRule="auto"/>
        <w:jc w:val="left"/>
      </w:pPr>
      <w:r>
        <w:rPr>
          <w:rFonts w:ascii="Aptos" w:hAnsi="Aptos"/>
          <w:color w:val="000000"/>
          <w:sz w:val="24"/>
        </w:rPr>
      </w:r>
    </w:p>
    <w:p xmlns:wp14="http://schemas.microsoft.com/office/word/2010/wordml" w14:paraId="238601FE" wp14:textId="77777777">
      <w:pPr>
        <w:spacing w:after="240" w:line="276" w:lineRule="auto"/>
        <w:jc w:val="left"/>
      </w:pPr>
      <w:r>
        <w:rPr>
          <w:rFonts w:ascii="Aptos" w:hAnsi="Aptos"/>
          <w:color w:val="000000"/>
          <w:sz w:val="24"/>
        </w:rPr>
      </w:r>
    </w:p>
    <w:p xmlns:wp14="http://schemas.microsoft.com/office/word/2010/wordml" w14:paraId="0F3CABC7" wp14:textId="77777777">
      <w:pPr>
        <w:spacing w:after="240" w:line="276" w:lineRule="auto"/>
        <w:jc w:val="left"/>
      </w:pPr>
      <w:r>
        <w:rPr>
          <w:rFonts w:ascii="Aptos" w:hAnsi="Aptos"/>
          <w:color w:val="000000"/>
          <w:sz w:val="24"/>
        </w:rPr>
      </w:r>
    </w:p>
    <w:p xmlns:wp14="http://schemas.microsoft.com/office/word/2010/wordml" w14:paraId="5B08B5D1" wp14:textId="77777777">
      <w:pPr>
        <w:spacing w:after="240" w:line="276" w:lineRule="auto"/>
        <w:jc w:val="left"/>
      </w:pPr>
      <w:r>
        <w:rPr>
          <w:rFonts w:ascii="Aptos" w:hAnsi="Aptos"/>
          <w:color w:val="000000"/>
          <w:sz w:val="24"/>
        </w:rPr>
      </w:r>
    </w:p>
    <w:p xmlns:wp14="http://schemas.microsoft.com/office/word/2010/wordml" w14:paraId="16DEB4AB" wp14:textId="77777777">
      <w:pPr>
        <w:spacing w:after="240" w:line="276" w:lineRule="auto"/>
        <w:jc w:val="left"/>
      </w:pPr>
      <w:r>
        <w:rPr>
          <w:rFonts w:ascii="Aptos" w:hAnsi="Aptos"/>
          <w:color w:val="000000"/>
          <w:sz w:val="24"/>
        </w:rPr>
      </w:r>
    </w:p>
    <w:p xmlns:wp14="http://schemas.microsoft.com/office/word/2010/wordml" w14:paraId="0AD9C6F4" wp14:textId="77777777">
      <w:pPr>
        <w:spacing w:after="240" w:line="276" w:lineRule="auto"/>
        <w:jc w:val="left"/>
      </w:pPr>
      <w:r>
        <w:rPr>
          <w:rFonts w:ascii="Aptos" w:hAnsi="Aptos"/>
          <w:color w:val="000000"/>
          <w:sz w:val="24"/>
        </w:rPr>
      </w:r>
    </w:p>
    <w:p xmlns:wp14="http://schemas.microsoft.com/office/word/2010/wordml" w14:paraId="1DF0087E" wp14:textId="77777777">
      <w:pPr>
        <w:spacing w:after="120" w:line="276" w:lineRule="auto"/>
        <w:jc w:val="left"/>
      </w:pPr>
      <w:r>
        <w:rPr>
          <w:rFonts w:ascii="Aptos" w:hAnsi="Aptos"/>
          <w:color w:val="000000"/>
          <w:sz w:val="24"/>
        </w:rPr>
        <w:t>12. Using the normalized df, apply the elbow method to determine the optimal number of clusters (K).</w:t>
      </w:r>
    </w:p>
    <w:p xmlns:wp14="http://schemas.microsoft.com/office/word/2010/wordml" w14:paraId="6EBA70B7" wp14:textId="77777777">
      <w:pPr>
        <w:spacing w:after="240" w:line="276" w:lineRule="auto"/>
        <w:jc w:val="left"/>
      </w:pPr>
      <w:r>
        <w:rPr>
          <w:rFonts w:ascii="Aptos" w:hAnsi="Aptos"/>
          <w:color w:val="000000"/>
          <w:sz w:val="24"/>
        </w:rPr>
        <w:t xml:space="preserve"> </w:t>
      </w:r>
    </w:p>
    <w:p xmlns:wp14="http://schemas.microsoft.com/office/word/2010/wordml" w14:paraId="3F2CD050" wp14:textId="77777777">
      <w:pPr>
        <w:spacing w:after="240" w:line="276" w:lineRule="auto"/>
        <w:jc w:val="left"/>
      </w:pPr>
      <w:r>
        <w:rPr>
          <w:rFonts w:ascii="Aptos" w:hAnsi="Aptos"/>
          <w:color w:val="000000"/>
          <w:sz w:val="24"/>
        </w:rPr>
        <w:t xml:space="preserve"> </w:t>
      </w:r>
    </w:p>
    <w:p xmlns:wp14="http://schemas.microsoft.com/office/word/2010/wordml" w14:paraId="72121151" wp14:textId="77777777">
      <w:pPr>
        <w:spacing w:after="240" w:line="276" w:lineRule="auto"/>
        <w:jc w:val="left"/>
      </w:pPr>
      <w:r>
        <w:rPr>
          <w:rFonts w:ascii="Aptos" w:hAnsi="Aptos"/>
          <w:color w:val="000000"/>
          <w:sz w:val="24"/>
        </w:rPr>
        <w:t xml:space="preserve"> </w:t>
      </w:r>
    </w:p>
    <w:p xmlns:wp14="http://schemas.microsoft.com/office/word/2010/wordml" w14:paraId="32D65AFA" wp14:textId="77777777">
      <w:pPr>
        <w:spacing w:after="240" w:line="276" w:lineRule="auto"/>
        <w:jc w:val="left"/>
      </w:pPr>
      <w:r>
        <w:rPr>
          <w:rFonts w:ascii="Aptos" w:hAnsi="Aptos"/>
          <w:color w:val="000000"/>
          <w:sz w:val="24"/>
        </w:rPr>
        <w:t xml:space="preserve"> </w:t>
      </w:r>
    </w:p>
    <w:p xmlns:wp14="http://schemas.microsoft.com/office/word/2010/wordml" w14:paraId="09845CEA" wp14:textId="77777777">
      <w:pPr>
        <w:spacing w:after="240" w:line="276" w:lineRule="auto"/>
        <w:jc w:val="left"/>
      </w:pPr>
      <w:r>
        <w:rPr>
          <w:rFonts w:ascii="Aptos" w:hAnsi="Aptos"/>
          <w:color w:val="000000"/>
          <w:sz w:val="24"/>
        </w:rPr>
        <w:t xml:space="preserve"> </w:t>
      </w:r>
    </w:p>
    <w:p xmlns:wp14="http://schemas.microsoft.com/office/word/2010/wordml" w14:paraId="3AA4ADE7" wp14:textId="77777777">
      <w:pPr>
        <w:spacing w:after="240" w:line="276" w:lineRule="auto"/>
        <w:jc w:val="left"/>
      </w:pPr>
      <w:r>
        <w:rPr>
          <w:rFonts w:ascii="Aptos" w:hAnsi="Aptos"/>
          <w:color w:val="000000"/>
          <w:sz w:val="24"/>
        </w:rPr>
        <w:t xml:space="preserve"> </w:t>
      </w:r>
    </w:p>
    <w:p xmlns:wp14="http://schemas.microsoft.com/office/word/2010/wordml" w14:paraId="77ABD302" wp14:textId="77777777">
      <w:pPr>
        <w:spacing w:after="240" w:line="276" w:lineRule="auto"/>
        <w:jc w:val="left"/>
      </w:pPr>
      <w:r>
        <w:rPr>
          <w:rFonts w:ascii="Aptos" w:hAnsi="Aptos"/>
          <w:color w:val="000000"/>
          <w:sz w:val="24"/>
        </w:rPr>
        <w:t xml:space="preserve"> </w:t>
      </w:r>
    </w:p>
    <w:p xmlns:wp14="http://schemas.microsoft.com/office/word/2010/wordml" w14:paraId="0C9381D1" wp14:textId="77777777">
      <w:pPr>
        <w:spacing w:after="240" w:line="276" w:lineRule="auto"/>
        <w:jc w:val="left"/>
      </w:pPr>
      <w:r>
        <w:rPr>
          <w:rFonts w:ascii="Aptos" w:hAnsi="Aptos"/>
          <w:color w:val="000000"/>
          <w:sz w:val="24"/>
        </w:rPr>
        <w:t xml:space="preserve"> </w:t>
      </w:r>
    </w:p>
    <w:p xmlns:wp14="http://schemas.microsoft.com/office/word/2010/wordml" w14:paraId="5DD46645" wp14:textId="77777777">
      <w:pPr>
        <w:spacing w:after="240" w:line="276" w:lineRule="auto"/>
        <w:jc w:val="left"/>
      </w:pPr>
      <w:r>
        <w:rPr>
          <w:rFonts w:ascii="Aptos" w:hAnsi="Aptos"/>
          <w:color w:val="000000"/>
          <w:sz w:val="24"/>
        </w:rPr>
        <w:t xml:space="preserve"> </w:t>
      </w:r>
    </w:p>
    <w:p xmlns:wp14="http://schemas.microsoft.com/office/word/2010/wordml" w14:paraId="66978A9C" wp14:textId="77777777">
      <w:pPr>
        <w:spacing w:after="240" w:line="276" w:lineRule="auto"/>
        <w:jc w:val="left"/>
      </w:pPr>
      <w:r>
        <w:rPr>
          <w:rFonts w:ascii="Aptos" w:hAnsi="Aptos"/>
          <w:color w:val="000000"/>
          <w:sz w:val="24"/>
        </w:rPr>
        <w:t xml:space="preserve"> </w:t>
      </w:r>
    </w:p>
    <w:p xmlns:wp14="http://schemas.microsoft.com/office/word/2010/wordml" w14:paraId="6F8FFF11" wp14:textId="77777777">
      <w:pPr>
        <w:spacing w:after="240" w:line="276" w:lineRule="auto"/>
        <w:jc w:val="left"/>
      </w:pPr>
      <w:r>
        <w:rPr>
          <w:rFonts w:ascii="Aptos" w:hAnsi="Aptos"/>
          <w:color w:val="000000"/>
          <w:sz w:val="24"/>
        </w:rPr>
        <w:t xml:space="preserve"> </w:t>
      </w:r>
    </w:p>
    <w:p xmlns:wp14="http://schemas.microsoft.com/office/word/2010/wordml" w14:paraId="336B16C7" wp14:textId="77777777">
      <w:pPr>
        <w:spacing w:after="240" w:line="276" w:lineRule="auto"/>
        <w:jc w:val="left"/>
      </w:pPr>
      <w:r>
        <w:rPr>
          <w:rFonts w:ascii="Aptos" w:hAnsi="Aptos"/>
          <w:color w:val="000000"/>
          <w:sz w:val="24"/>
        </w:rPr>
        <w:t xml:space="preserve"> </w:t>
      </w:r>
    </w:p>
    <w:p xmlns:wp14="http://schemas.microsoft.com/office/word/2010/wordml" w14:paraId="597B45D8" wp14:textId="77777777">
      <w:pPr>
        <w:spacing w:after="240" w:line="276" w:lineRule="auto"/>
        <w:jc w:val="left"/>
      </w:pPr>
      <w:r>
        <w:rPr>
          <w:rFonts w:ascii="Aptos" w:hAnsi="Aptos"/>
          <w:color w:val="000000"/>
          <w:sz w:val="24"/>
        </w:rPr>
        <w:t xml:space="preserve"> </w:t>
      </w:r>
    </w:p>
    <w:p xmlns:wp14="http://schemas.microsoft.com/office/word/2010/wordml" w14:paraId="582CCBB7" wp14:textId="77777777">
      <w:pPr>
        <w:spacing w:after="240" w:line="276" w:lineRule="auto"/>
        <w:jc w:val="left"/>
      </w:pPr>
      <w:r>
        <w:rPr>
          <w:rFonts w:ascii="Aptos" w:hAnsi="Aptos"/>
          <w:color w:val="000000"/>
          <w:sz w:val="24"/>
        </w:rPr>
        <w:t xml:space="preserve"> </w:t>
      </w:r>
    </w:p>
    <w:p xmlns:wp14="http://schemas.microsoft.com/office/word/2010/wordml" w14:paraId="7737F961" wp14:textId="77777777">
      <w:pPr>
        <w:spacing w:after="240" w:line="276" w:lineRule="auto"/>
        <w:jc w:val="left"/>
      </w:pPr>
      <w:r>
        <w:rPr>
          <w:rFonts w:ascii="Aptos" w:hAnsi="Aptos"/>
          <w:color w:val="000000"/>
          <w:sz w:val="24"/>
        </w:rPr>
        <w:t xml:space="preserve"> </w:t>
      </w:r>
    </w:p>
    <w:p xmlns:wp14="http://schemas.microsoft.com/office/word/2010/wordml" w14:paraId="396341A0" wp14:textId="77777777">
      <w:pPr>
        <w:spacing w:after="240" w:line="276" w:lineRule="auto"/>
        <w:jc w:val="left"/>
      </w:pPr>
      <w:r>
        <w:rPr>
          <w:rFonts w:ascii="Aptos" w:hAnsi="Aptos"/>
          <w:b/>
          <w:color w:val="000000"/>
          <w:sz w:val="24"/>
        </w:rPr>
        <w:t>13. Using the same df, compute silhouette scores for different values of K and identify the best K.</w:t>
      </w:r>
    </w:p>
    <w:p xmlns:wp14="http://schemas.microsoft.com/office/word/2010/wordml" w14:paraId="339FCE4D" wp14:textId="77777777">
      <w:pPr>
        <w:spacing w:after="240" w:line="276" w:lineRule="auto"/>
        <w:jc w:val="left"/>
      </w:pPr>
      <w:r>
        <w:rPr>
          <w:rFonts w:ascii="Aptos" w:hAnsi="Aptos"/>
          <w:color w:val="000000"/>
          <w:sz w:val="24"/>
        </w:rPr>
        <w:t xml:space="preserve"> </w:t>
      </w:r>
    </w:p>
    <w:p xmlns:wp14="http://schemas.microsoft.com/office/word/2010/wordml" w14:paraId="56156A73" wp14:textId="77777777">
      <w:pPr>
        <w:spacing w:after="240" w:line="276" w:lineRule="auto"/>
        <w:jc w:val="left"/>
      </w:pPr>
      <w:r>
        <w:rPr>
          <w:rFonts w:ascii="Aptos" w:hAnsi="Aptos"/>
          <w:color w:val="000000"/>
          <w:sz w:val="24"/>
        </w:rPr>
        <w:t xml:space="preserve"> </w:t>
      </w:r>
    </w:p>
    <w:p xmlns:wp14="http://schemas.microsoft.com/office/word/2010/wordml" w14:paraId="714FDA4A" wp14:textId="77777777">
      <w:pPr>
        <w:spacing w:after="240" w:line="276" w:lineRule="auto"/>
        <w:jc w:val="left"/>
      </w:pPr>
      <w:r>
        <w:rPr>
          <w:rFonts w:ascii="Aptos" w:hAnsi="Aptos"/>
          <w:color w:val="000000"/>
          <w:sz w:val="24"/>
        </w:rPr>
        <w:t xml:space="preserve"> </w:t>
      </w:r>
    </w:p>
    <w:p xmlns:wp14="http://schemas.microsoft.com/office/word/2010/wordml" w14:paraId="7B0679C1" wp14:textId="77777777">
      <w:pPr>
        <w:spacing w:after="240" w:line="276" w:lineRule="auto"/>
        <w:jc w:val="left"/>
      </w:pPr>
      <w:r>
        <w:rPr>
          <w:rFonts w:ascii="Aptos" w:hAnsi="Aptos"/>
          <w:color w:val="000000"/>
          <w:sz w:val="24"/>
        </w:rPr>
        <w:t xml:space="preserve"> </w:t>
      </w:r>
    </w:p>
    <w:p xmlns:wp14="http://schemas.microsoft.com/office/word/2010/wordml" w14:paraId="637C29F4" wp14:textId="77777777">
      <w:pPr>
        <w:spacing w:after="240" w:line="276" w:lineRule="auto"/>
        <w:jc w:val="left"/>
      </w:pPr>
      <w:r>
        <w:rPr>
          <w:rFonts w:ascii="Aptos" w:hAnsi="Aptos"/>
          <w:color w:val="000000"/>
          <w:sz w:val="24"/>
        </w:rPr>
        <w:t xml:space="preserve"> </w:t>
      </w:r>
    </w:p>
    <w:p xmlns:wp14="http://schemas.microsoft.com/office/word/2010/wordml" w14:paraId="7913A28A" wp14:textId="77777777">
      <w:pPr>
        <w:spacing w:after="240" w:line="276" w:lineRule="auto"/>
        <w:jc w:val="left"/>
      </w:pPr>
      <w:r>
        <w:rPr>
          <w:rFonts w:ascii="Aptos" w:hAnsi="Aptos"/>
          <w:color w:val="000000"/>
          <w:sz w:val="24"/>
        </w:rPr>
        <w:t xml:space="preserve"> </w:t>
      </w:r>
    </w:p>
    <w:p xmlns:wp14="http://schemas.microsoft.com/office/word/2010/wordml" w14:paraId="2F0EC2E1" wp14:textId="77777777">
      <w:pPr>
        <w:spacing w:after="240" w:line="276" w:lineRule="auto"/>
        <w:jc w:val="left"/>
      </w:pPr>
      <w:r>
        <w:rPr>
          <w:rFonts w:ascii="Aptos" w:hAnsi="Aptos"/>
          <w:color w:val="000000"/>
          <w:sz w:val="24"/>
        </w:rPr>
        <w:t xml:space="preserve"> </w:t>
      </w:r>
    </w:p>
    <w:p xmlns:wp14="http://schemas.microsoft.com/office/word/2010/wordml" w14:paraId="1B642F88" wp14:textId="77777777">
      <w:pPr>
        <w:spacing w:after="240" w:line="276" w:lineRule="auto"/>
        <w:jc w:val="left"/>
      </w:pPr>
      <w:r>
        <w:rPr>
          <w:rFonts w:ascii="Aptos" w:hAnsi="Aptos"/>
          <w:color w:val="000000"/>
          <w:sz w:val="24"/>
        </w:rPr>
        <w:t xml:space="preserve"> </w:t>
      </w:r>
    </w:p>
    <w:p xmlns:wp14="http://schemas.microsoft.com/office/word/2010/wordml" w14:paraId="35847AC3" wp14:textId="77777777">
      <w:pPr>
        <w:spacing w:after="240" w:line="276" w:lineRule="auto"/>
        <w:jc w:val="left"/>
      </w:pPr>
      <w:r>
        <w:rPr>
          <w:rFonts w:ascii="Aptos" w:hAnsi="Aptos"/>
          <w:color w:val="000000"/>
          <w:sz w:val="24"/>
        </w:rPr>
        <w:t xml:space="preserve"> </w:t>
      </w:r>
    </w:p>
    <w:p xmlns:wp14="http://schemas.microsoft.com/office/word/2010/wordml" w14:paraId="2F1B62F3" wp14:textId="77777777">
      <w:pPr>
        <w:spacing w:after="240" w:line="276" w:lineRule="auto"/>
        <w:jc w:val="left"/>
      </w:pPr>
      <w:r>
        <w:rPr>
          <w:rFonts w:ascii="Aptos" w:hAnsi="Aptos"/>
          <w:color w:val="000000"/>
          <w:sz w:val="24"/>
        </w:rPr>
        <w:t xml:space="preserve"> </w:t>
      </w:r>
    </w:p>
    <w:p xmlns:wp14="http://schemas.microsoft.com/office/word/2010/wordml" w14:paraId="26E74E7B" wp14:textId="77777777">
      <w:pPr>
        <w:spacing w:after="240" w:line="276" w:lineRule="auto"/>
        <w:jc w:val="left"/>
      </w:pPr>
      <w:r>
        <w:rPr>
          <w:rFonts w:ascii="Aptos" w:hAnsi="Aptos"/>
          <w:color w:val="000000"/>
          <w:sz w:val="24"/>
        </w:rPr>
        <w:t xml:space="preserve"> </w:t>
      </w:r>
    </w:p>
    <w:p xmlns:wp14="http://schemas.microsoft.com/office/word/2010/wordml" w14:paraId="40612A33" wp14:textId="77777777">
      <w:pPr>
        <w:spacing w:after="240" w:line="276" w:lineRule="auto"/>
        <w:jc w:val="left"/>
      </w:pPr>
      <w:r>
        <w:rPr>
          <w:rFonts w:ascii="Aptos" w:hAnsi="Aptos"/>
          <w:color w:val="000000"/>
          <w:sz w:val="24"/>
        </w:rPr>
        <w:t xml:space="preserve"> </w:t>
      </w:r>
    </w:p>
    <w:p xmlns:wp14="http://schemas.microsoft.com/office/word/2010/wordml" w14:paraId="7E728875" wp14:textId="77777777">
      <w:pPr>
        <w:spacing w:after="240" w:line="276" w:lineRule="auto"/>
        <w:jc w:val="left"/>
      </w:pPr>
      <w:r>
        <w:rPr>
          <w:rFonts w:ascii="Aptos" w:hAnsi="Aptos"/>
          <w:color w:val="000000"/>
          <w:sz w:val="24"/>
        </w:rPr>
        <w:t xml:space="preserve"> </w:t>
      </w:r>
    </w:p>
    <w:p xmlns:wp14="http://schemas.microsoft.com/office/word/2010/wordml" w14:paraId="57E04963" wp14:textId="77777777">
      <w:pPr>
        <w:spacing w:after="240" w:line="276" w:lineRule="auto"/>
        <w:jc w:val="left"/>
      </w:pPr>
      <w:r>
        <w:rPr>
          <w:rFonts w:ascii="Aptos" w:hAnsi="Aptos"/>
          <w:color w:val="000000"/>
          <w:sz w:val="24"/>
        </w:rPr>
        <w:t xml:space="preserve"> </w:t>
      </w:r>
    </w:p>
    <w:p xmlns:wp14="http://schemas.microsoft.com/office/word/2010/wordml" w14:paraId="4D23D007" wp14:textId="77777777">
      <w:pPr>
        <w:spacing w:after="240" w:line="276" w:lineRule="auto"/>
        <w:jc w:val="left"/>
      </w:pPr>
      <w:r>
        <w:rPr>
          <w:rFonts w:ascii="Aptos" w:hAnsi="Aptos"/>
          <w:color w:val="000000"/>
          <w:sz w:val="24"/>
        </w:rPr>
        <w:t xml:space="preserve"> </w:t>
      </w:r>
    </w:p>
    <w:p xmlns:wp14="http://schemas.microsoft.com/office/word/2010/wordml" w14:paraId="43B6ABA3" wp14:textId="77777777">
      <w:pPr>
        <w:spacing w:after="360" w:line="276" w:lineRule="auto"/>
        <w:jc w:val="left"/>
      </w:pPr>
      <w:r>
        <w:rPr>
          <w:rFonts w:ascii="Aptos" w:hAnsi="Aptos"/>
          <w:b/>
          <w:color w:val="000000"/>
          <w:sz w:val="24"/>
        </w:rPr>
        <w:t>14. Run K-Means clustering on df using your chosen K and assign cluster labels.</w:t>
      </w:r>
    </w:p>
    <w:p xmlns:wp14="http://schemas.microsoft.com/office/word/2010/wordml" w14:paraId="07256260" wp14:textId="77777777">
      <w:pPr>
        <w:spacing w:after="240" w:line="276" w:lineRule="auto"/>
        <w:jc w:val="left"/>
      </w:pPr>
      <w:r>
        <w:rPr>
          <w:rFonts w:ascii="Aptos" w:hAnsi="Aptos"/>
          <w:color w:val="000000"/>
          <w:sz w:val="24"/>
        </w:rPr>
        <w:t xml:space="preserve"> </w:t>
      </w:r>
    </w:p>
    <w:p xmlns:wp14="http://schemas.microsoft.com/office/word/2010/wordml" w14:paraId="29B840A6" wp14:textId="77777777">
      <w:pPr>
        <w:spacing w:after="240" w:line="276" w:lineRule="auto"/>
        <w:jc w:val="left"/>
      </w:pPr>
      <w:r>
        <w:rPr>
          <w:rFonts w:ascii="Aptos" w:hAnsi="Aptos"/>
          <w:color w:val="000000"/>
          <w:sz w:val="24"/>
        </w:rPr>
        <w:t xml:space="preserve"> </w:t>
      </w:r>
    </w:p>
    <w:p xmlns:wp14="http://schemas.microsoft.com/office/word/2010/wordml" w14:paraId="0DD171FB" wp14:textId="77777777">
      <w:pPr>
        <w:spacing w:after="240" w:line="276" w:lineRule="auto"/>
        <w:jc w:val="left"/>
      </w:pPr>
      <w:r>
        <w:rPr>
          <w:rFonts w:ascii="Aptos" w:hAnsi="Aptos"/>
          <w:color w:val="000000"/>
          <w:sz w:val="24"/>
        </w:rPr>
        <w:t xml:space="preserve"> </w:t>
      </w:r>
    </w:p>
    <w:p xmlns:wp14="http://schemas.microsoft.com/office/word/2010/wordml" w14:paraId="1CFE44F5" wp14:textId="77777777">
      <w:pPr>
        <w:spacing w:after="240" w:line="276" w:lineRule="auto"/>
        <w:jc w:val="left"/>
      </w:pPr>
      <w:r>
        <w:rPr>
          <w:rFonts w:ascii="Aptos" w:hAnsi="Aptos"/>
          <w:color w:val="000000"/>
          <w:sz w:val="24"/>
        </w:rPr>
        <w:t xml:space="preserve"> </w:t>
      </w:r>
    </w:p>
    <w:p xmlns:wp14="http://schemas.microsoft.com/office/word/2010/wordml" w14:paraId="19ADC6D0" wp14:textId="77777777">
      <w:pPr>
        <w:spacing w:after="240" w:line="276" w:lineRule="auto"/>
        <w:jc w:val="left"/>
      </w:pPr>
      <w:r>
        <w:rPr>
          <w:rFonts w:ascii="Aptos" w:hAnsi="Aptos"/>
          <w:color w:val="000000"/>
          <w:sz w:val="24"/>
        </w:rPr>
        <w:t xml:space="preserve"> </w:t>
      </w:r>
    </w:p>
    <w:p xmlns:wp14="http://schemas.microsoft.com/office/word/2010/wordml" w14:paraId="74B8AB3B" wp14:textId="77777777">
      <w:pPr>
        <w:spacing w:after="240" w:line="276" w:lineRule="auto"/>
        <w:jc w:val="left"/>
      </w:pPr>
      <w:r>
        <w:rPr>
          <w:rFonts w:ascii="Aptos" w:hAnsi="Aptos"/>
          <w:color w:val="000000"/>
          <w:sz w:val="24"/>
        </w:rPr>
        <w:t xml:space="preserve"> </w:t>
      </w:r>
    </w:p>
    <w:p xmlns:wp14="http://schemas.microsoft.com/office/word/2010/wordml" w14:paraId="75DBCBFA" wp14:textId="77777777">
      <w:pPr>
        <w:spacing w:after="240" w:line="276" w:lineRule="auto"/>
        <w:jc w:val="left"/>
      </w:pPr>
      <w:r>
        <w:rPr>
          <w:rFonts w:ascii="Aptos" w:hAnsi="Aptos"/>
          <w:color w:val="000000"/>
          <w:sz w:val="24"/>
        </w:rPr>
        <w:t xml:space="preserve"> </w:t>
      </w:r>
    </w:p>
    <w:p xmlns:wp14="http://schemas.microsoft.com/office/word/2010/wordml" w14:paraId="0E165042" wp14:textId="77777777">
      <w:pPr>
        <w:spacing w:after="240" w:line="276" w:lineRule="auto"/>
        <w:jc w:val="left"/>
      </w:pPr>
      <w:r>
        <w:rPr>
          <w:rFonts w:ascii="Aptos" w:hAnsi="Aptos"/>
          <w:color w:val="000000"/>
          <w:sz w:val="24"/>
        </w:rPr>
        <w:t xml:space="preserve"> </w:t>
      </w:r>
    </w:p>
    <w:p xmlns:wp14="http://schemas.microsoft.com/office/word/2010/wordml" w14:paraId="4FC280CF" wp14:textId="77777777">
      <w:pPr>
        <w:spacing w:after="240" w:line="276" w:lineRule="auto"/>
        <w:jc w:val="left"/>
      </w:pPr>
      <w:r>
        <w:rPr>
          <w:rFonts w:ascii="Aptos" w:hAnsi="Aptos"/>
          <w:color w:val="000000"/>
          <w:sz w:val="24"/>
        </w:rPr>
        <w:t xml:space="preserve"> </w:t>
      </w:r>
    </w:p>
    <w:p xmlns:wp14="http://schemas.microsoft.com/office/word/2010/wordml" w14:paraId="34F22BBF" wp14:textId="77777777">
      <w:pPr>
        <w:spacing w:after="240" w:line="276" w:lineRule="auto"/>
        <w:jc w:val="left"/>
      </w:pPr>
      <w:r>
        <w:rPr>
          <w:rFonts w:ascii="Aptos" w:hAnsi="Aptos"/>
          <w:color w:val="000000"/>
          <w:sz w:val="24"/>
        </w:rPr>
        <w:t xml:space="preserve"> </w:t>
      </w:r>
    </w:p>
    <w:p xmlns:wp14="http://schemas.microsoft.com/office/word/2010/wordml" w14:paraId="523978C1" wp14:textId="77777777">
      <w:pPr>
        <w:spacing w:after="240" w:line="276" w:lineRule="auto"/>
        <w:jc w:val="left"/>
      </w:pPr>
      <w:r>
        <w:rPr>
          <w:rFonts w:ascii="Aptos" w:hAnsi="Aptos"/>
          <w:color w:val="000000"/>
          <w:sz w:val="24"/>
        </w:rPr>
        <w:t xml:space="preserve"> </w:t>
      </w:r>
    </w:p>
    <w:p xmlns:wp14="http://schemas.microsoft.com/office/word/2010/wordml" w14:paraId="7BF3D9A5" wp14:textId="77777777">
      <w:pPr>
        <w:spacing w:after="240" w:line="276" w:lineRule="auto"/>
        <w:jc w:val="left"/>
      </w:pPr>
      <w:r>
        <w:rPr>
          <w:rFonts w:ascii="Aptos" w:hAnsi="Aptos"/>
          <w:color w:val="000000"/>
          <w:sz w:val="24"/>
        </w:rPr>
        <w:t xml:space="preserve"> </w:t>
      </w:r>
    </w:p>
    <w:p xmlns:wp14="http://schemas.microsoft.com/office/word/2010/wordml" w14:paraId="0A711F4A" wp14:textId="77777777">
      <w:pPr>
        <w:spacing w:after="240" w:line="276" w:lineRule="auto"/>
        <w:jc w:val="left"/>
      </w:pPr>
      <w:r>
        <w:rPr>
          <w:rFonts w:ascii="Aptos" w:hAnsi="Aptos"/>
          <w:color w:val="000000"/>
          <w:sz w:val="24"/>
        </w:rPr>
        <w:t xml:space="preserve"> </w:t>
      </w:r>
    </w:p>
    <w:p xmlns:wp14="http://schemas.microsoft.com/office/word/2010/wordml" w14:paraId="3BFE8F37" wp14:textId="77777777">
      <w:pPr>
        <w:spacing w:after="240" w:line="276" w:lineRule="auto"/>
        <w:jc w:val="left"/>
      </w:pPr>
      <w:r>
        <w:rPr>
          <w:rFonts w:ascii="Aptos" w:hAnsi="Aptos"/>
          <w:color w:val="000000"/>
          <w:sz w:val="24"/>
        </w:rPr>
        <w:t xml:space="preserve"> </w:t>
      </w:r>
    </w:p>
    <w:p xmlns:wp14="http://schemas.microsoft.com/office/word/2010/wordml" w14:paraId="7AA3CD39" wp14:textId="77777777">
      <w:pPr>
        <w:spacing w:after="240" w:line="276" w:lineRule="auto"/>
        <w:jc w:val="left"/>
      </w:pPr>
      <w:r>
        <w:rPr>
          <w:rFonts w:ascii="Aptos" w:hAnsi="Aptos"/>
          <w:color w:val="000000"/>
          <w:sz w:val="24"/>
        </w:rPr>
        <w:t xml:space="preserve"> </w:t>
      </w:r>
    </w:p>
    <w:p xmlns:wp14="http://schemas.microsoft.com/office/word/2010/wordml" w14:paraId="5786A030" wp14:textId="77777777">
      <w:pPr>
        <w:spacing w:after="240" w:line="276" w:lineRule="auto"/>
        <w:jc w:val="left"/>
      </w:pPr>
      <w:r>
        <w:rPr>
          <w:rFonts w:ascii="Aptos" w:hAnsi="Aptos"/>
          <w:color w:val="000000"/>
          <w:sz w:val="24"/>
        </w:rPr>
        <w:t>15. Based on the K-Means results from df, describe each customer segment in terms of spending, frequency, and order value.</w:t>
      </w:r>
    </w:p>
    <w:p xmlns:wp14="http://schemas.microsoft.com/office/word/2010/wordml" w14:paraId="4B1F511A" wp14:textId="77777777">
      <w:pPr>
        <w:spacing w:after="240" w:line="276" w:lineRule="auto"/>
        <w:jc w:val="left"/>
      </w:pPr>
      <w:r>
        <w:rPr>
          <w:rFonts w:ascii="Aptos" w:hAnsi="Aptos"/>
          <w:color w:val="000000"/>
          <w:sz w:val="24"/>
        </w:rPr>
      </w:r>
    </w:p>
    <w:p xmlns:wp14="http://schemas.microsoft.com/office/word/2010/wordml" w14:paraId="65F9C3DC" wp14:textId="77777777">
      <w:pPr>
        <w:spacing w:after="240" w:line="276" w:lineRule="auto"/>
        <w:jc w:val="left"/>
      </w:pPr>
      <w:r>
        <w:rPr>
          <w:rFonts w:ascii="Aptos" w:hAnsi="Aptos"/>
          <w:color w:val="000000"/>
          <w:sz w:val="24"/>
        </w:rPr>
      </w:r>
    </w:p>
    <w:p xmlns:wp14="http://schemas.microsoft.com/office/word/2010/wordml" w14:paraId="5023141B" wp14:textId="77777777">
      <w:pPr>
        <w:spacing w:after="240" w:line="276" w:lineRule="auto"/>
        <w:jc w:val="left"/>
      </w:pPr>
      <w:r>
        <w:rPr>
          <w:rFonts w:ascii="Aptos" w:hAnsi="Aptos"/>
          <w:color w:val="000000"/>
          <w:sz w:val="24"/>
        </w:rPr>
      </w:r>
    </w:p>
    <w:p xmlns:wp14="http://schemas.microsoft.com/office/word/2010/wordml" w14:paraId="1F3B1409" wp14:textId="77777777">
      <w:pPr>
        <w:spacing w:after="240" w:line="276" w:lineRule="auto"/>
        <w:jc w:val="left"/>
      </w:pPr>
      <w:r>
        <w:rPr>
          <w:rFonts w:ascii="Aptos" w:hAnsi="Aptos"/>
          <w:color w:val="000000"/>
          <w:sz w:val="24"/>
        </w:rPr>
      </w:r>
    </w:p>
    <w:p xmlns:wp14="http://schemas.microsoft.com/office/word/2010/wordml" w14:paraId="562C75D1" wp14:textId="77777777">
      <w:pPr>
        <w:spacing w:after="240" w:line="276" w:lineRule="auto"/>
        <w:jc w:val="left"/>
      </w:pPr>
      <w:r>
        <w:rPr>
          <w:rFonts w:ascii="Aptos" w:hAnsi="Aptos"/>
          <w:color w:val="000000"/>
          <w:sz w:val="24"/>
        </w:rPr>
      </w:r>
    </w:p>
    <w:p xmlns:wp14="http://schemas.microsoft.com/office/word/2010/wordml" w14:paraId="664355AD" wp14:textId="77777777">
      <w:pPr>
        <w:spacing w:after="240" w:line="276" w:lineRule="auto"/>
        <w:jc w:val="left"/>
      </w:pPr>
      <w:r>
        <w:rPr>
          <w:rFonts w:ascii="Aptos" w:hAnsi="Aptos"/>
          <w:color w:val="000000"/>
          <w:sz w:val="24"/>
        </w:rPr>
      </w:r>
    </w:p>
    <w:p xmlns:wp14="http://schemas.microsoft.com/office/word/2010/wordml" w14:paraId="1A965116" wp14:textId="77777777">
      <w:pPr>
        <w:spacing w:after="240" w:line="276" w:lineRule="auto"/>
        <w:jc w:val="left"/>
      </w:pPr>
      <w:r>
        <w:rPr>
          <w:rFonts w:ascii="Aptos" w:hAnsi="Aptos"/>
          <w:color w:val="000000"/>
          <w:sz w:val="24"/>
        </w:rPr>
      </w:r>
    </w:p>
    <w:p xmlns:wp14="http://schemas.microsoft.com/office/word/2010/wordml" w14:paraId="7DF4E37C" wp14:textId="77777777">
      <w:pPr>
        <w:spacing w:after="240" w:line="276" w:lineRule="auto"/>
        <w:jc w:val="left"/>
      </w:pPr>
      <w:r>
        <w:rPr>
          <w:rFonts w:ascii="Aptos" w:hAnsi="Aptos"/>
          <w:color w:val="000000"/>
          <w:sz w:val="24"/>
        </w:rPr>
      </w:r>
    </w:p>
    <w:p xmlns:wp14="http://schemas.microsoft.com/office/word/2010/wordml" w14:paraId="44FB30F8" wp14:textId="77777777">
      <w:pPr>
        <w:spacing w:after="240" w:line="276" w:lineRule="auto"/>
        <w:jc w:val="left"/>
      </w:pPr>
      <w:r>
        <w:rPr>
          <w:rFonts w:ascii="Aptos" w:hAnsi="Aptos"/>
          <w:color w:val="000000"/>
          <w:sz w:val="24"/>
        </w:rPr>
      </w:r>
    </w:p>
    <w:p xmlns:wp14="http://schemas.microsoft.com/office/word/2010/wordml" w14:paraId="1DA6542E" wp14:textId="77777777">
      <w:pPr>
        <w:spacing w:after="240" w:line="276" w:lineRule="auto"/>
        <w:jc w:val="left"/>
      </w:pPr>
      <w:r>
        <w:rPr>
          <w:rFonts w:ascii="Aptos" w:hAnsi="Aptos"/>
          <w:color w:val="000000"/>
          <w:sz w:val="24"/>
        </w:rPr>
      </w:r>
    </w:p>
    <w:p xmlns:wp14="http://schemas.microsoft.com/office/word/2010/wordml" w14:paraId="3041E394" wp14:textId="77777777">
      <w:pPr>
        <w:spacing w:after="240" w:line="276" w:lineRule="auto"/>
        <w:jc w:val="left"/>
      </w:pPr>
      <w:r>
        <w:rPr>
          <w:rFonts w:ascii="Aptos" w:hAnsi="Aptos"/>
          <w:color w:val="000000"/>
          <w:sz w:val="24"/>
        </w:rPr>
      </w:r>
    </w:p>
    <w:p xmlns:wp14="http://schemas.microsoft.com/office/word/2010/wordml" w14:paraId="722B00AE" wp14:textId="77777777">
      <w:pPr>
        <w:spacing w:after="240" w:line="276" w:lineRule="auto"/>
        <w:jc w:val="left"/>
      </w:pPr>
      <w:r>
        <w:rPr>
          <w:rFonts w:ascii="Aptos" w:hAnsi="Aptos"/>
          <w:color w:val="000000"/>
          <w:sz w:val="24"/>
        </w:rPr>
      </w:r>
    </w:p>
    <w:p xmlns:wp14="http://schemas.microsoft.com/office/word/2010/wordml" w14:paraId="42C6D796" wp14:textId="77777777">
      <w:pPr>
        <w:spacing w:after="240" w:line="276" w:lineRule="auto"/>
        <w:jc w:val="left"/>
      </w:pPr>
      <w:r>
        <w:rPr>
          <w:rFonts w:ascii="Aptos" w:hAnsi="Aptos"/>
          <w:color w:val="000000"/>
          <w:sz w:val="24"/>
        </w:rPr>
      </w:r>
    </w:p>
    <w:p xmlns:wp14="http://schemas.microsoft.com/office/word/2010/wordml" w14:paraId="6E1831B3" wp14:textId="77777777">
      <w:pPr>
        <w:spacing w:after="240" w:line="276" w:lineRule="auto"/>
        <w:jc w:val="left"/>
      </w:pPr>
      <w:r>
        <w:rPr>
          <w:rFonts w:ascii="Aptos" w:hAnsi="Aptos"/>
          <w:color w:val="000000"/>
          <w:sz w:val="24"/>
        </w:rPr>
      </w:r>
    </w:p>
    <w:p xmlns:wp14="http://schemas.microsoft.com/office/word/2010/wordml" w14:paraId="54E11D2A" wp14:textId="77777777">
      <w:pPr>
        <w:spacing w:after="240" w:line="276" w:lineRule="auto"/>
        <w:jc w:val="left"/>
      </w:pPr>
      <w:r>
        <w:rPr>
          <w:rFonts w:ascii="Aptos" w:hAnsi="Aptos"/>
          <w:color w:val="000000"/>
          <w:sz w:val="24"/>
        </w:rPr>
      </w:r>
    </w:p>
    <w:sectPr w:rsidRPr="0006063C" w:rsidR="00FC693F" w:rsidSect="00034616">
      <w:headerReference w:type="default" r:id="rId9"/>
      <w:footerReference w:type="default" r:id="rId10"/>
      <w:pgSz w:w="11906" w:h="16838" w:orient="portrait"/>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xmlns:wp14="http://schemas.microsoft.com/office/word/2010/wordml" w14:paraId="0EB5E791" wp14:textId="77777777">
    <w:pPr>
      <w:pStyle w:val="Footer"/>
      <w:jc w:val="center"/>
    </w:pPr>
    <w:r/>
    <w:r>
      <w:rPr>
        <w:rFonts w:ascii="Aptos" w:hAnsi="Aptos"/>
        <w:color w:val="44546A"/>
        <w:sz w:val="18"/>
      </w:rPr>
      <w:t>16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xmlns:wp14="http://schemas.microsoft.com/office/word/2010/wordml" w14:paraId="31126E5D" wp14:textId="77777777">
    <w:pPr>
      <w:pStyle w:val="Header"/>
      <w:jc w:val="left"/>
    </w:pP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val="bestFit"/>
  <w:displayBackgroundShape/>
  <w:proofState w:spelling="clean" w:grammar="dirty"/>
  <w:trackRevisions w:val="false"/>
  <w:defaultTabStop w:val="720"/>
  <w:characterSpacingControl w:val="doNotCompress"/>
  <w:savePreviewPicture/>
  <w:compat>
    <w:useFELayout/>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compatibilityMode" w:uri="http://schemas.microsoft.com/office/word" w:val="15"/>
  </w:compat>
  <w:rsids>
    <w:rsidRoot w:val="00B47730"/>
    <w:rsid w:val="00034616"/>
    <w:rsid w:val="0006063C"/>
    <w:rsid w:val="0015074B"/>
    <w:rsid w:val="0029639D"/>
    <w:rsid w:val="00326F90"/>
    <w:rsid w:val="00AA1D8D"/>
    <w:rsid w:val="00B47730"/>
    <w:rsid w:val="00CB0664"/>
    <w:rsid w:val="00FC693F"/>
    <w:rsid w:val="2D1E67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15:docId w15:val="{41759DAF-257E-474D-A333-EB6323B1808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C693F"/>
    <w:pPr>
      <w:spacing w:line="240" w:lineRule="auto"/>
    </w:pPr>
    <w:rPr>
      <w:rFonts w:ascii="Aptos" w:hAnsi="Aptos" w:eastAsia="Aptos" w:cs="Aptos"/>
      <w:b w:val="0"/>
      <w:color w:val="000000"/>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line="240" w:lineRule="auto"/>
      <w:outlineLvl w:val="0"/>
    </w:pPr>
    <w:rPr>
      <w:rFonts w:ascii="Aptos Display" w:hAnsi="Aptos Display" w:eastAsia="Aptos Display" w:cs="Aptos Display" w:asciiTheme="majorHAnsi" w:hAnsiTheme="majorHAnsi" w:eastAsiaTheme="majorEastAsia" w:cstheme="majorBidi"/>
      <w:b w:val="0"/>
      <w:bCs/>
      <w:color w:val="2F5496"/>
      <w:sz w:val="40"/>
      <w:szCs w:val="28"/>
    </w:rPr>
  </w:style>
  <w:style w:type="paragraph" w:styleId="Heading2">
    <w:name w:val="heading 2"/>
    <w:basedOn w:val="Normal"/>
    <w:next w:val="Normal"/>
    <w:link w:val="Heading2Char"/>
    <w:uiPriority w:val="9"/>
    <w:unhideWhenUsed/>
    <w:qFormat/>
    <w:rsid w:val="00FC693F"/>
    <w:pPr>
      <w:keepNext/>
      <w:keepLines/>
      <w:spacing w:before="200" w:after="0" w:line="240" w:lineRule="auto"/>
      <w:outlineLvl w:val="1"/>
    </w:pPr>
    <w:rPr>
      <w:rFonts w:ascii="Aptos Display" w:hAnsi="Aptos Display" w:eastAsia="Aptos Display" w:cs="Aptos Display" w:asciiTheme="majorHAnsi" w:hAnsiTheme="majorHAnsi" w:eastAsiaTheme="majorEastAsia" w:cstheme="majorBidi"/>
      <w:b w:val="0"/>
      <w:bCs/>
      <w:color w:val="2F5496"/>
      <w:sz w:val="32"/>
      <w:szCs w:val="26"/>
    </w:rPr>
  </w:style>
  <w:style w:type="paragraph" w:styleId="Heading3">
    <w:name w:val="heading 3"/>
    <w:basedOn w:val="Normal"/>
    <w:next w:val="Normal"/>
    <w:link w:val="Heading3Char"/>
    <w:uiPriority w:val="9"/>
    <w:unhideWhenUsed/>
    <w:qFormat/>
    <w:rsid w:val="00FC693F"/>
    <w:pPr>
      <w:keepNext/>
      <w:keepLines/>
      <w:spacing w:before="200" w:after="0" w:line="240" w:lineRule="auto"/>
      <w:outlineLvl w:val="2"/>
    </w:pPr>
    <w:rPr>
      <w:rFonts w:ascii="Aptos Display" w:hAnsi="Aptos Display" w:eastAsia="Aptos Display" w:cs="Aptos Display" w:asciiTheme="majorHAnsi" w:hAnsiTheme="majorHAnsi" w:eastAsiaTheme="majorEastAsia" w:cstheme="majorBidi"/>
      <w:b w:val="0"/>
      <w:bCs/>
      <w:color w:val="2F5496"/>
      <w:sz w:val="28"/>
    </w:rPr>
  </w:style>
  <w:style w:type="paragraph" w:styleId="Heading4">
    <w:name w:val="heading 4"/>
    <w:basedOn w:val="Normal"/>
    <w:next w:val="Normal"/>
    <w:link w:val="Heading4Char"/>
    <w:uiPriority w:val="9"/>
    <w:semiHidden/>
    <w:unhideWhenUsed/>
    <w:qFormat/>
    <w:rsid w:val="00FC693F"/>
    <w:pPr>
      <w:keepNext/>
      <w:keepLines/>
      <w:spacing w:before="200" w:after="0" w:line="240" w:lineRule="auto"/>
      <w:outlineLvl w:val="3"/>
    </w:pPr>
    <w:rPr>
      <w:rFonts w:ascii="Aptos Display" w:hAnsi="Aptos Display" w:eastAsia="Aptos Display" w:cs="Aptos Display" w:asciiTheme="majorHAnsi" w:hAnsiTheme="majorHAnsi" w:eastAsiaTheme="majorEastAsia" w:cstheme="majorBidi"/>
      <w:b w:val="0"/>
      <w:bCs/>
      <w:i/>
      <w:iCs/>
      <w:color w:val="2F5496"/>
      <w:sz w:val="24"/>
    </w:rPr>
  </w:style>
  <w:style w:type="paragraph" w:styleId="Heading5">
    <w:name w:val="heading 5"/>
    <w:basedOn w:val="Normal"/>
    <w:next w:val="Normal"/>
    <w:link w:val="Heading5Char"/>
    <w:uiPriority w:val="9"/>
    <w:semiHidden/>
    <w:unhideWhenUsed/>
    <w:qFormat/>
    <w:rsid w:val="00FC693F"/>
    <w:pPr>
      <w:keepNext/>
      <w:keepLines/>
      <w:spacing w:before="200" w:after="0" w:line="240" w:lineRule="auto"/>
      <w:outlineLvl w:val="4"/>
    </w:pPr>
    <w:rPr>
      <w:rFonts w:ascii="Aptos Display" w:hAnsi="Aptos Display" w:eastAsia="Aptos Display" w:cs="Aptos Display" w:asciiTheme="majorHAnsi" w:hAnsiTheme="majorHAnsi" w:eastAsiaTheme="majorEastAsia" w:cstheme="majorBidi"/>
      <w:b w:val="0"/>
      <w:color w:val="2F5496"/>
      <w:sz w:val="20"/>
    </w:rPr>
  </w:style>
  <w:style w:type="paragraph" w:styleId="Heading6">
    <w:name w:val="heading 6"/>
    <w:basedOn w:val="Normal"/>
    <w:next w:val="Normal"/>
    <w:link w:val="Heading6Char"/>
    <w:uiPriority w:val="9"/>
    <w:semiHidden/>
    <w:unhideWhenUsed/>
    <w:qFormat/>
    <w:rsid w:val="00FC693F"/>
    <w:pPr>
      <w:keepNext/>
      <w:keepLines/>
      <w:spacing w:before="200" w:after="0" w:line="240" w:lineRule="auto"/>
      <w:outlineLvl w:val="5"/>
    </w:pPr>
    <w:rPr>
      <w:rFonts w:ascii="Aptos Display" w:hAnsi="Aptos Display" w:eastAsia="Aptos Display" w:cs="Aptos Display" w:asciiTheme="majorHAnsi" w:hAnsiTheme="majorHAnsi" w:eastAsiaTheme="majorEastAsia" w:cstheme="majorBidi"/>
      <w:b w:val="0"/>
      <w:i/>
      <w:iCs/>
      <w:color w:val="2F5496"/>
      <w:sz w:val="20"/>
    </w:rPr>
  </w:style>
  <w:style w:type="paragraph" w:styleId="Heading7">
    <w:name w:val="heading 7"/>
    <w:basedOn w:val="Normal"/>
    <w:next w:val="Normal"/>
    <w:link w:val="Heading7Char"/>
    <w:uiPriority w:val="9"/>
    <w:semiHidden/>
    <w:unhideWhenUsed/>
    <w:qFormat/>
    <w:rsid w:val="00FC693F"/>
    <w:pPr>
      <w:keepNext/>
      <w:keepLines/>
      <w:spacing w:before="200" w:after="0" w:line="240" w:lineRule="auto"/>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line="240" w:lineRule="auto"/>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line="240" w:lineRule="auto"/>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pPr>
      <w:spacing w:line="240" w:lineRule="auto"/>
    </w:pPr>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Aptos Display" w:hAnsi="Aptos Display" w:eastAsia="Aptos Display" w:cs="Aptos Display" w:asciiTheme="majorHAnsi" w:hAnsiTheme="majorHAnsi" w:eastAsiaTheme="majorEastAsia" w:cstheme="majorBidi"/>
      <w:b/>
      <w:color w:val="000000"/>
      <w:spacing w:val="5"/>
      <w:kern w:val="28"/>
      <w:sz w:val="56"/>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line="240" w:lineRule="auto"/>
    </w:pPr>
    <w:rPr>
      <w:rFonts w:ascii="Aptos" w:hAnsi="Aptos" w:eastAsia="Aptos" w:cs="Aptos" w:asciiTheme="majorHAnsi" w:hAnsiTheme="majorHAnsi" w:eastAsiaTheme="majorEastAsia" w:cstheme="majorBidi"/>
      <w:b w:val="0"/>
      <w:i/>
      <w:iCs/>
      <w:color w:val="000000"/>
      <w:spacing w:val="15"/>
      <w:sz w:val="28"/>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spacing w:line="240" w:lineRule="auto"/>
      <w:ind w:left="720"/>
      <w:contextualSpacing/>
    </w:pPr>
  </w:style>
  <w:style w:type="paragraph" w:styleId="BodyText">
    <w:name w:val="Body Text"/>
    <w:basedOn w:val="Normal"/>
    <w:link w:val="BodyTextChar"/>
    <w:uiPriority w:val="99"/>
    <w:unhideWhenUsed/>
    <w:rsid w:val="00AA1D8D"/>
    <w:pPr>
      <w:spacing w:after="120" w:line="240" w:lineRule="auto"/>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24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line="240" w:lineRule="auto"/>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spacing w:line="240" w:lineRule="auto"/>
      <w:ind w:left="360" w:hanging="360"/>
      <w:contextualSpacing/>
    </w:pPr>
  </w:style>
  <w:style w:type="paragraph" w:styleId="List2">
    <w:name w:val="List 2"/>
    <w:basedOn w:val="Normal"/>
    <w:uiPriority w:val="99"/>
    <w:unhideWhenUsed/>
    <w:rsid w:val="00326F90"/>
    <w:pPr>
      <w:spacing w:line="240" w:lineRule="auto"/>
      <w:ind w:left="720" w:hanging="360"/>
      <w:contextualSpacing/>
    </w:pPr>
  </w:style>
  <w:style w:type="paragraph" w:styleId="List3">
    <w:name w:val="List 3"/>
    <w:basedOn w:val="Normal"/>
    <w:uiPriority w:val="99"/>
    <w:unhideWhenUsed/>
    <w:rsid w:val="00326F90"/>
    <w:pPr>
      <w:spacing w:line="240" w:lineRule="auto"/>
      <w:ind w:left="1080" w:hanging="360"/>
      <w:contextualSpacing/>
    </w:pPr>
  </w:style>
  <w:style w:type="paragraph" w:styleId="ListBullet">
    <w:name w:val="List Bullet"/>
    <w:basedOn w:val="Normal"/>
    <w:uiPriority w:val="99"/>
    <w:unhideWhenUsed/>
    <w:rsid w:val="00326F90"/>
    <w:pPr>
      <w:numPr>
        <w:numId w:val="1"/>
      </w:numPr>
      <w:spacing w:line="240" w:lineRule="auto"/>
      <w:contextualSpacing/>
    </w:pPr>
  </w:style>
  <w:style w:type="paragraph" w:styleId="ListBullet2">
    <w:name w:val="List Bullet 2"/>
    <w:basedOn w:val="Normal"/>
    <w:uiPriority w:val="99"/>
    <w:unhideWhenUsed/>
    <w:rsid w:val="00326F90"/>
    <w:pPr>
      <w:numPr>
        <w:numId w:val="2"/>
      </w:numPr>
      <w:spacing w:line="240" w:lineRule="auto"/>
      <w:contextualSpacing/>
    </w:pPr>
  </w:style>
  <w:style w:type="paragraph" w:styleId="ListBullet3">
    <w:name w:val="List Bullet 3"/>
    <w:basedOn w:val="Normal"/>
    <w:uiPriority w:val="99"/>
    <w:unhideWhenUsed/>
    <w:rsid w:val="00326F90"/>
    <w:pPr>
      <w:numPr>
        <w:numId w:val="3"/>
      </w:numPr>
      <w:spacing w:line="240" w:lineRule="auto"/>
      <w:contextualSpacing/>
    </w:pPr>
  </w:style>
  <w:style w:type="paragraph" w:styleId="ListNumber">
    <w:name w:val="List Number"/>
    <w:basedOn w:val="Normal"/>
    <w:uiPriority w:val="99"/>
    <w:unhideWhenUsed/>
    <w:rsid w:val="00326F90"/>
    <w:pPr>
      <w:numPr>
        <w:numId w:val="5"/>
      </w:numPr>
      <w:spacing w:line="240" w:lineRule="auto"/>
      <w:contextualSpacing/>
    </w:pPr>
  </w:style>
  <w:style w:type="paragraph" w:styleId="ListNumber2">
    <w:name w:val="List Number 2"/>
    <w:basedOn w:val="Normal"/>
    <w:uiPriority w:val="99"/>
    <w:unhideWhenUsed/>
    <w:rsid w:val="0029639D"/>
    <w:pPr>
      <w:numPr>
        <w:numId w:val="6"/>
      </w:numPr>
      <w:spacing w:line="240" w:lineRule="auto"/>
      <w:contextualSpacing/>
    </w:pPr>
  </w:style>
  <w:style w:type="paragraph" w:styleId="ListNumber3">
    <w:name w:val="List Number 3"/>
    <w:basedOn w:val="Normal"/>
    <w:uiPriority w:val="99"/>
    <w:unhideWhenUsed/>
    <w:rsid w:val="0029639D"/>
    <w:pPr>
      <w:numPr>
        <w:numId w:val="7"/>
      </w:numPr>
      <w:spacing w:line="240" w:lineRule="auto"/>
      <w:contextualSpacing/>
    </w:pPr>
  </w:style>
  <w:style w:type="paragraph" w:styleId="ListContinue">
    <w:name w:val="List Continue"/>
    <w:basedOn w:val="Normal"/>
    <w:uiPriority w:val="99"/>
    <w:unhideWhenUsed/>
    <w:rsid w:val="0029639D"/>
    <w:pPr>
      <w:spacing w:after="120" w:line="240" w:lineRule="auto"/>
      <w:ind w:left="360"/>
      <w:contextualSpacing/>
    </w:pPr>
  </w:style>
  <w:style w:type="paragraph" w:styleId="ListContinue2">
    <w:name w:val="List Continue 2"/>
    <w:basedOn w:val="Normal"/>
    <w:uiPriority w:val="99"/>
    <w:unhideWhenUsed/>
    <w:rsid w:val="0029639D"/>
    <w:pPr>
      <w:spacing w:after="120" w:line="240" w:lineRule="auto"/>
      <w:ind w:left="720"/>
      <w:contextualSpacing/>
    </w:pPr>
  </w:style>
  <w:style w:type="paragraph" w:styleId="ListContinue3">
    <w:name w:val="List Continue 3"/>
    <w:basedOn w:val="Normal"/>
    <w:uiPriority w:val="99"/>
    <w:unhideWhenUsed/>
    <w:rsid w:val="0029639D"/>
    <w:pPr>
      <w:spacing w:after="120" w:line="240" w:lineRule="auto"/>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spacing w:line="240" w:lineRule="auto"/>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pPr>
      <w:spacing w:line="240" w:lineRule="auto"/>
    </w:pPr>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line="240" w:lineRule="auto"/>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spacing w:line="240" w:lineRule="auto"/>
      <w:outlineLvl w:val="9"/>
    </w:pPr>
  </w:style>
  <w:style w:type="table" w:styleId="TableGrid">
    <w:name w:val="Table Grid"/>
    <w:basedOn w:val="TableNormal"/>
    <w:uiPriority w:val="59"/>
    <w:rsid w:val="00FC693F"/>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microsoft.com/office/2007/relationships/stylesWithEffects" Target="stylesWithEffects.xml" Id="rId4" /><Relationship Type="http://schemas.openxmlformats.org/officeDocument/2006/relationships/settings" Target="settings.xml" Id="rId5" /><Relationship Type="http://schemas.openxmlformats.org/officeDocument/2006/relationships/webSettings" Target="webSettings.xml" Id="rId6" /><Relationship Type="http://schemas.openxmlformats.org/officeDocument/2006/relationships/fontTable" Target="fontTable.xml" Id="rId7" /><Relationship Type="http://schemas.openxmlformats.org/officeDocument/2006/relationships/theme" Target="theme/theme1.xml" Id="rId8" /><Relationship Type="http://schemas.openxmlformats.org/officeDocument/2006/relationships/customXml" Target="../customXml/item1.xml" Id="rId1" /><Relationship Type="http://schemas.openxmlformats.org/officeDocument/2006/relationships/numbering" Target="numbering.xml" Id="rId2" /><Relationship Type="http://schemas.openxmlformats.org/officeDocument/2006/relationships/header" Target="header1.xml" Id="rId9" /><Relationship Type="http://schemas.openxmlformats.org/officeDocument/2006/relationships/footer" Target="footer1.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Kim Seefeld</lastModifiedBy>
  <revision>2</revision>
  <category/>
  <dcterms:modified xsi:type="dcterms:W3CDTF">2026-06-08T16:29:39.2683999Z</dcterms:modified>
</coreProperties>
</file>